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Bleichistrasse 3, 9404 Rorschacherberg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074005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7195910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