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6604061" name="019eab09-8791-7c4c-8c37-288c0ac424d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5746730" name="019eab09-8791-7c4c-8c37-288c0ac424de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70663380" name="019eab09-a747-7dd0-8959-c8bbc050a95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2435292" name="019eab09-a747-7dd0-8959-c8bbc050a954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Wohnzimmer/ Gang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3229984" name="019eab0a-8804-7e02-a19e-07158af74ba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9175858" name="019eab0a-8804-7e02-a19e-07158af74ba5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5872914" name="019eab0a-e816-79be-902b-b95aa410c64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9482339" name="019eab0a-e816-79be-902b-b95aa410c64b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Wohnzimmer/ Gang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544111" name="019eab0c-8ec2-78c2-9929-6c4eef0f2f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2942116" name="019eab0c-8ec2-78c2-9929-6c4eef0f2f5c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80301543" name="019eab0d-06b0-71ef-b34d-4736e73a49b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8707772" name="019eab0d-06b0-71ef-b34d-4736e73a49b2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2242466" name="019eab14-043b-70cb-8fe4-587b45d5fa2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6274070" name="019eab14-043b-70cb-8fe4-587b45d5fa25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114960" name="019eab14-3b15-72a0-88da-3f42ecdfe8c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619120" name="019eab14-3b15-72a0-88da-3f42ecdfe8ce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80448221" name="019eab15-0cba-7bd8-8986-d8ee32540c6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9489199" name="019eab15-0cba-7bd8-8986-d8ee32540c64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6892462" name="019eab15-3122-7ce8-9530-28fe3ee17ba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5182259" name="019eab15-3122-7ce8-9530-28fe3ee17bad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54836686" name="019eab15-b2f5-7aae-a5fb-a1e44c84a8d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9893247" name="019eab15-b2f5-7aae-a5fb-a1e44c84a8d1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8187295" name="019eab15-cd01-7f1b-a57a-76d65d18635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7767367" name="019eab15-cd01-7f1b-a57a-76d65d186351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73544082" name="019eab16-2f63-7e0a-8041-1e516c1fd83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8038009" name="019eab16-2f63-7e0a-8041-1e516c1fd83a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467240" name="019eab16-4f7a-716a-aee3-292593d327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8662799" name="019eab16-4f7a-716a-aee3-292593d327b4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9528503" name="019eab1f-ac1e-7812-b8d0-c2723b03f5e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8101262" name="019eab1f-ac1e-7812-b8d0-c2723b03f5eb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9965966" name="019eab1f-f7cd-76e0-a616-06fff62bd8e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2610801" name="019eab1f-f7cd-76e0-a616-06fff62bd8ec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0251548" name="019eab20-823b-7408-9127-19fd5da3d5c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6823782" name="019eab20-823b-7408-9127-19fd5da3d5c1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1401860" name="019eab20-a0bf-710d-a2ad-e645e30c874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5493094" name="019eab20-a0bf-710d-a2ad-e645e30c8749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7214709" name="019eab2d-a0f8-7a10-81b8-7e151a4418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9001661" name="019eab2d-a0f8-7a10-81b8-7e151a441812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87031166" name="019eab2d-d4df-7626-a1d3-52ee34aace1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9304161" name="019eab2d-d4df-7626-a1d3-52ee34aace10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68372715" name="019eab2e-5f12-7d75-92ba-27cec83dcbd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1835865" name="019eab2e-5f12-7d75-92ba-27cec83dcbd1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23197027" name="019eab2e-92f9-7711-b743-c998a0fc5ac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5590873" name="019eab2e-92f9-7711-b743-c998a0fc5ac0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51308128" name="019eab2f-6971-71c4-ae6b-f9efcdabc8f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6728740" name="019eab2f-6971-71c4-ae6b-f9efcdabc8fa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4655970" name="019eab2f-a7a9-70a2-87c6-18c89f7abb4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2331125" name="019eab2f-a7a9-70a2-87c6-18c89f7abb45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21472720" name="019eab30-0290-7bb9-ab4c-fe12445bef7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3962474" name="019eab30-0290-7bb9-ab4c-fe12445bef7e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35718428" name="019eab30-246e-7fe2-97cf-94a102e065c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9193427" name="019eab30-246e-7fe2-97cf-94a102e065c9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WHG. Bleichistrasse 3, 9404 Rorschacherberg</w:t>
          </w:r>
        </w:p>
        <w:p>
          <w:pPr>
            <w:spacing w:before="0" w:after="0"/>
          </w:pPr>
          <w:r>
            <w:t>972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footer.xml" Type="http://schemas.openxmlformats.org/officeDocument/2006/relationships/footer" Id="rId30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