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Zürcherstrasse 230, 9014 St. Gallen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977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