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Būro zu 1. OG Treppenhaus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8859850" name="019eabdc-29ce-7248-8a49-0dfeafa754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4115774" name="019eabdc-29ce-7248-8a49-0dfeafa7544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2015193" name="019eabdc-442d-78fd-84a7-98ce1e313c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7096977" name="019eabdc-442d-78fd-84a7-98ce1e313c2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Būro zu 1. OG Treppenhaus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3170836" name="019eabdd-a1ca-7110-95bd-a07dcaa62b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6586210" name="019eabdd-a1ca-7110-95bd-a07dcaa62bd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5348771" name="019eabdd-c5c6-7fb0-b129-0f332f8231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4906841" name="019eabdd-c5c6-7fb0-b129-0f332f82314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Bad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5794484" name="019eabe0-ab62-787a-ac23-ebec006e85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2721474" name="019eabe0-ab62-787a-ac23-ebec006e856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1530889" name="019eabe0-d9d5-7e40-89dd-1c4e8974b8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468764" name="019eabe0-d9d5-7e40-89dd-1c4e8974b86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Wohnzimner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6585035" name="019eabe2-20ef-7f5a-af1c-042225a783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506659" name="019eabe2-20ef-7f5a-af1c-042225a783a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5639376" name="019eabe2-4f77-7aba-8472-32e43cf712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9403316" name="019eabe2-4f77-7aba-8472-32e43cf712e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230, 9014 St. Gallen</w:t>
          </w:r>
        </w:p>
        <w:p>
          <w:pPr>
            <w:spacing w:before="0" w:after="0"/>
          </w:pPr>
          <w:r>
            <w:t>977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