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Hotel Bahnhofstrasse 5, Möriken-Wildegg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475827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02516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