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tel Bahnhofstrasse 5, Möriken-Wildegg </w:t>
          </w:r>
        </w:p>
        <w:p>
          <w:pPr>
            <w:spacing w:before="0" w:after="0"/>
          </w:pPr>
          <w:r>
            <w:t>9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