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9316408" name="019ea61a-536b-75fa-9d68-281bd2cfb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124707" name="019ea61a-536b-75fa-9d68-281bd2cfbfb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1475251" name="019ea61a-7d8f-760b-a2ad-e5faa3ef5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401842" name="019ea61a-7d8f-760b-a2ad-e5faa3ef5ba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698437" name="019ea61d-bb3a-734a-a3dd-662accf58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311591" name="019ea61d-bb3a-734a-a3dd-662accf58f0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4855721" name="019ea61d-e677-72cd-84b4-be2228de1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096642" name="019ea61d-e677-72cd-84b4-be2228de148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Hintereingang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0430376" name="019ea61f-32a2-7f26-b733-9de2ca6e4c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704494" name="019ea61f-32a2-7f26-b733-9de2ca6e4cd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2133883" name="019ea61f-c2eb-7379-87c6-053667481b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312210" name="019ea61f-c2eb-7379-87c6-053667481b6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062432" name="019ea620-d66f-7573-9976-fe148cb39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851526" name="019ea620-d66f-7573-9976-fe148cb397b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9934971" name="019ea621-02b9-7b1d-932d-fcaf1e2f1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828009" name="019ea621-02b9-7b1d-932d-fcaf1e2f1a3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Spensa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3161899" name="019ea621-9e8e-7ee5-9dc7-923a58bf56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665519" name="019ea621-9e8e-7ee5-9dc7-923a58bf56e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8872251" name="019ea621-c610-79a9-9704-bab4643fc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984895" name="019ea621-c610-79a9-9704-bab4643fc7d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Spensa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267849" name="019ea622-6750-7948-97a3-582f0990a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281655" name="019ea622-6750-7948-97a3-582f0990adf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9758230" name="019ea622-8425-7d8a-8362-648541b880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884703" name="019ea622-8425-7d8a-8362-648541b8802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Spensa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9255512" name="019ea623-4cf3-7517-ade3-fd53380ec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4147" name="019ea623-4cf3-7517-ade3-fd53380ec79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1945195" name="019ea623-7397-7d54-aa25-4651d6d68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10360" name="019ea623-7397-7d54-aa25-4651d6d68e7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190430" name="019ea624-8017-7966-999e-f5d35e6c9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529243" name="019ea624-8017-7966-999e-f5d35e6c969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8518629" name="019ea624-9aa0-7609-91c1-86925fb84f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339650" name="019ea624-9aa0-7609-91c1-86925fb84f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5430" name="019ea625-359e-7fa7-a68e-ae8987ece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998275" name="019ea625-359e-7fa7-a68e-ae8987eced7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9799542" name="019ea625-521d-7744-aef7-ad7bae36b2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518920" name="019ea625-521d-7744-aef7-ad7bae36b20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Hintereingang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644417" name="019ea625-e89f-7523-a622-8dead563a7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43954" name="019ea625-e89f-7523-a622-8dead563a79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5642082" name="019ea626-0c75-7796-bd6b-9d7ff5ad0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98165" name="019ea626-0c75-7796-bd6b-9d7ff5ad08f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604270" name="019ea627-877c-7a72-8491-5117b5c99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804001" name="019ea627-877c-7a72-8491-5117b5c99c5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31383" name="019ea627-b9d6-7854-96b0-7edd51d422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21695" name="019ea627-b9d6-7854-96b0-7edd51d422f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2992084" name="019ea628-6dea-7452-8933-f0ff355fd3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738001" name="019ea628-6dea-7452-8933-f0ff355fd33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2429531" name="019ea628-8d36-7132-a975-a32540cec8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063435" name="019ea628-8d36-7132-a975-a32540cec81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Sportraum-WC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1454251" name="019ea629-ce18-718d-b13e-d3032ca5f9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95433" name="019ea629-ce18-718d-b13e-d3032ca5f9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088062" name="019ea62a-00fa-723a-81c6-467c8957ae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920827" name="019ea62a-00fa-723a-81c6-467c8957ae1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Sportraum-WC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602107" name="019ea62a-c925-7511-a65a-47ebe90c8a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800363" name="019ea62a-c925-7511-a65a-47ebe90c8af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983598" name="019ea62a-fb68-71ae-851e-bd8e0a377c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174523" name="019ea62a-fb68-71ae-851e-bd8e0a377cd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Sportraum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716989" name="019ea62b-63e2-7d14-9fa4-b79586ff7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762098" name="019ea62b-63e2-7d14-9fa4-b79586ff763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2434377" name="019ea62b-8c08-703f-aedb-5d8a2cf321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87812" name="019ea62b-8c08-703f-aedb-5d8a2cf3219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837853" name="019ea62c-32a7-7811-acf2-284aaa1bb3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915211" name="019ea62c-32a7-7811-acf2-284aaa1bb34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2351628" name="019ea62c-4d4b-7c99-acfa-64078e5e93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189674" name="019ea62c-4d4b-7c99-acfa-64078e5e938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291297" name="019ea62d-1498-7252-8255-595a47934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971596" name="019ea62d-1498-7252-8255-595a47934a2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289866" name="019ea62d-36a5-73b2-9858-7b01bdf077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063977" name="019ea62d-36a5-73b2-9858-7b01bdf0778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Esssaal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6348643" name="019ea62e-9c85-7f76-9973-d42dfde179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689365" name="019ea62e-9c85-7f76-9973-d42dfde1795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4474169" name="019ea62e-d191-76d3-ac9f-545a720f2e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321031" name="019ea62e-d191-76d3-ac9f-545a720f2e2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Esssaal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2835130" name="019ea62f-82a9-7a15-92dd-376508d927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186114" name="019ea62f-82a9-7a15-92dd-376508d9270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8587687" name="019ea62f-efdb-7ee6-8680-416b3be24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365637" name="019ea62f-efdb-7ee6-8680-416b3be242e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Esssaal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7159415" name="019ea631-4872-7578-b7f1-6d13abf8c7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280458" name="019ea631-4872-7578-b7f1-6d13abf8c7d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639818" name="019ea631-5e62-76a4-84b2-f7b37855fe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741607" name="019ea631-5e62-76a4-84b2-f7b37855fe2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5714827" name="019ea636-3933-7396-9be7-b3d8dee3aa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862455" name="019ea636-3933-7396-9be7-b3d8dee3aa5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8377972" name="019ea636-7440-7605-a62f-0f2952fff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038142" name="019ea636-7440-7605-a62f-0f2952fffa9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6759814" name="019ea637-022e-734b-a697-583bd8ce6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68162" name="019ea637-022e-734b-a697-583bd8ce696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4440421" name="019ea637-23be-7fa1-86cb-cf3946e9c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576271" name="019ea637-23be-7fa1-86cb-cf3946e9cad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6671098" name="019ea637-9cc6-70de-9760-da3f6ed6e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571466" name="019ea637-9cc6-70de-9760-da3f6ed6ee5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5656186" name="019ea637-b1bd-7339-b235-3447d01631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922402" name="019ea637-b1bd-7339-b235-3447d01631f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 Hotel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4199550" name="019ea63f-1968-72a8-bfef-987ce895f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639217" name="019ea63f-1968-72a8-bfef-987ce895f8f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4393604" name="019ea63f-7c0d-7603-8926-ca54e218c4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900904" name="019ea63f-7c0d-7603-8926-ca54e218c4f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7915470" name="019ea641-2c53-7a74-b1a1-a5731640a3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57268" name="019ea641-2c53-7a74-b1a1-a5731640a38b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5343668" name="019ea641-5293-72f7-9fd5-8fc943412e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527369" name="019ea641-5293-72f7-9fd5-8fc943412ed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2443792" name="019ea643-1f1b-72c8-b676-365d4c48de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423332" name="019ea643-1f1b-72c8-b676-365d4c48deb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0321714" name="019ea643-3f7f-78c7-b6b7-21fdbf4c29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042506" name="019ea643-3f7f-78c7-b6b7-21fdbf4c2964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5850418" name="019ea643-bd8d-70ff-aca0-d299ef44a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712933" name="019ea643-bd8d-70ff-aca0-d299ef44a1e5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070092" name="019ea643-d36b-71d3-a027-d0a91c44d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446744" name="019ea643-d36b-71d3-a027-d0a91c44d24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Reception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5138542" name="019ea65b-a53a-7c4f-8477-009ac9ef1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568643" name="019ea65b-a53a-7c4f-8477-009ac9ef1d2b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0457547" name="019ea65c-71dd-7187-aafe-79f5c19c7a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350451" name="019ea65c-71dd-7187-aafe-79f5c19c7a07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7208431" name="019ea667-2056-726f-8cc7-d74111623d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060812" name="019ea667-2056-726f-8cc7-d74111623d7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433634" name="019ea667-4af5-7e16-b620-d855ef99f3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041786" name="019ea667-4af5-7e16-b620-d855ef99f37c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 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8495246" name="019ea667-ecdc-7203-a1a0-7a5b5734b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538767" name="019ea667-ecdc-7203-a1a0-7a5b5734b63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288960" name="019ea668-0836-7c9c-b739-4a62efe1f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111951" name="019ea668-0836-7c9c-b739-4a62efe1f54b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Bowlinghalle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1563829" name="019ea669-35dd-7233-8771-7895426a1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288782" name="019ea669-35dd-7233-8771-7895426a19fc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1029701" name="019ea669-ac2c-76f5-a7ab-e3f91bee0f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891174" name="019ea669-ac2c-76f5-a7ab-e3f91bee0fe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Bowlingbahn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1441380" name="019ea66f-42de-721d-8394-54b2a79d8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227938" name="019ea66f-42de-721d-8394-54b2a79d8f06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3057232" name="019ea670-0271-7aa2-a50e-cd09d72aaf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319727" name="019ea670-0271-7aa2-a50e-cd09d72aafe4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Bowlingbahn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Akkustikplatten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8379858" name="019ea670-7417-7afc-b958-dcb23fc226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275692" name="019ea670-7417-7afc-b958-dcb23fc226b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5109943" name="019ea670-9c22-7e5b-a3f2-58b6e3db4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159390" name="019ea670-9c22-7e5b-a3f2-58b6e3db457d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Bowlingbahn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8251691" name="019ea671-aad5-7af4-ab3a-a38eb9c2a0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714867" name="019ea671-aad5-7af4-ab3a-a38eb9c2a0ca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3828816" name="019ea671-cf2a-71d8-b0ca-dac866242d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816851" name="019ea671-cf2a-71d8-b0ca-dac866242d4b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7217656" name="019ea676-55e4-79e7-8eb2-0cf731591f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803551" name="019ea676-55e4-79e7-8eb2-0cf731591ff7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8820780" name="019ea676-6e0e-71a0-a123-697faafabe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588011" name="019ea676-6e0e-71a0-a123-697faafabe83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173661" name="019ea67a-1c97-7597-973f-f3a741a46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207953" name="019ea67a-1c97-7597-973f-f3a741a46b0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7337188" name="019ea67a-7516-7c65-a34b-46cadbfbca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65731" name="019ea67a-7516-7c65-a34b-46cadbfbca91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3654139" name="019ea67b-4510-7ec8-a6b9-55a27a560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499485" name="019ea67b-4510-7ec8-a6b9-55a27a560fe9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0537227" name="019ea67b-561a-77e7-a771-50537af085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099108" name="019ea67b-561a-77e7-a771-50537af085a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4686390" name="019ea67b-bf09-7bf5-8591-af49456d8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980005" name="019ea67b-bf09-7bf5-8591-af49456d8396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086338" name="019ea67b-efb8-7c0c-be3a-62ff9f60e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777135" name="019ea67b-efb8-7c0c-be3a-62ff9f60ec5e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Boilerraum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8774416" name="019ea67d-00b6-7479-92ca-539132e76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661267" name="019ea67d-00b6-7479-92ca-539132e76604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302379" name="019ea67d-1738-7682-b92d-8bbcce0529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997733" name="019ea67d-1738-7682-b92d-8bbcce052966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Toilleten und Lieferanteneingang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6872308" name="019ea681-6596-7bc3-81d4-8690459762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862194" name="019ea681-6596-7bc3-81d4-869045976264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760758" name="019ea681-9414-7bcb-92bb-47af6a2b8d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538612" name="019ea681-9414-7bcb-92bb-47af6a2b8db7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Toilleten und Lieferanteneingang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442255" name="019ea683-3280-7199-b400-0eac7e0e2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478250" name="019ea683-3280-7199-b400-0eac7e0e25cc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912471" name="019ea683-5fb5-707e-8c48-9f9535428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777690" name="019ea683-5fb5-707e-8c48-9f9535428948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7590169" name="019ea685-64c5-7454-9505-dff9ddf54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052054" name="019ea685-64c5-7454-9505-dff9ddf54c58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1303064" name="019ea685-7eaf-79f7-8862-1f0711b032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924887" name="019ea685-7eaf-79f7-8862-1f0711b032e7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150322" name="019ea686-5da5-7d19-92ce-ef16e02e57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371524" name="019ea686-5da5-7d19-92ce-ef16e02e5701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801610" name="019ea686-79af-7ae1-b9e5-32fcd0e85a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010163" name="019ea686-79af-7ae1-b9e5-32fcd0e85ad8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5526247" name="019ea687-48b1-7ab5-98af-32b2c4efef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981384" name="019ea687-48b1-7ab5-98af-32b2c4efefc9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510999" name="019ea687-625a-73cd-9581-2303b5318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648297" name="019ea687-625a-73cd-9581-2303b5318b09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3869523" name="019ea688-78e7-759c-a488-52c0ad437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203645" name="019ea688-78e7-759c-a488-52c0ad437256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176627" name="019ea688-9373-77b4-a026-473936236e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478959" name="019ea688-9373-77b4-a026-473936236ed6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8107618" name="019ea688-e919-7b3a-97e2-238a53760b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067417" name="019ea688-e919-7b3a-97e2-238a53760ba6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6983537" name="019ea688-ffdf-7fd0-995d-8e7189a6f4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382883" name="019ea688-ffdf-7fd0-995d-8e7189a6f42e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299697" name="019ea68d-7938-720c-8730-482c7f53c7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303916" name="019ea68d-7938-720c-8730-482c7f53c714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069938" name="019ea68d-8b7e-70c7-a14d-a0864cdd30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293587" name="019ea68d-8b7e-70c7-a14d-a0864cdd30ea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Akkustikplatten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3249681" name="019ea722-30bb-70b5-bcd0-3f14d01711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577333" name="019ea722-30bb-70b5-bcd0-3f14d017119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3888760" name="019ea722-5f8e-7e4e-a9d6-d14cf51713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983465" name="019ea722-5f8e-7e4e-a9d6-d14cf51713ad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0239403" name="019ea722-e978-76be-b9a7-60a4794186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122529" name="019ea722-e978-76be-b9a7-60a4794186b2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9525080" name="019ea723-2130-7e14-9c42-ab4d50710e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6161" name="019ea723-2130-7e14-9c42-ab4d50710ead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9914301" name="019ea723-938e-7af4-bccb-cd6f60a29b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675297" name="019ea723-938e-7af4-bccb-cd6f60a29b29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4196110" name="019ea723-b929-75c6-877a-83619c0830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36489" name="019ea723-b929-75c6-877a-83619c08305e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3284098" name="019ea724-c658-7910-b39d-fc5687b6d4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669670" name="019ea724-c658-7910-b39d-fc5687b6d45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408170" name="019ea725-057a-7f77-9b3b-7c9b659f17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443364" name="019ea725-057a-7f77-9b3b-7c9b659f175c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4690224" name="019ea725-c6c2-78a2-9d28-51cc1b3acc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380092" name="019ea725-c6c2-78a2-9d28-51cc1b3acc9a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9065577" name="019ea725-e393-7f97-8ceb-4b53043fe3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882490" name="019ea725-e393-7f97-8ceb-4b53043fe3b1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1755291" name="019ea726-83e4-7298-8127-23f055dde0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302592" name="019ea726-83e4-7298-8127-23f055dde0c0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0383519" name="019ea726-97ea-7e3d-8a02-94533cdb69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02352" name="019ea726-97ea-7e3d-8a02-94533cdb698b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695095" name="019ea726-fe79-71dc-adff-969565605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605504" name="019ea726-fe79-71dc-adff-969565605178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892303" name="019ea727-12f5-72dc-9afa-2275bdc137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968927" name="019ea727-12f5-72dc-9afa-2275bdc137d0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4992315" name="019ea728-c5db-7a5a-a844-2a25988c93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698477" name="019ea728-c5db-7a5a-a844-2a25988c936b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389213" name="019ea729-4ef8-7f45-9132-56c4f4b3f6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526692" name="019ea729-4ef8-7f45-9132-56c4f4b3f646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012704" name="019ea729-befa-7bba-aaa0-168d340d1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654079" name="019ea729-befa-7bba-aaa0-168d340d1a96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0936282" name="019ea729-fecd-7cac-afc7-76fbcc9f48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216836" name="019ea729-fecd-7cac-afc7-76fbcc9f487c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Akkustikplatten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529608" name="019ea72b-6caf-781b-9177-90dcfb9fc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666598" name="019ea72b-6caf-781b-9177-90dcfb9fc92c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524415" name="019ea72b-c496-7412-9c26-dae2b16af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362073" name="019ea72b-c496-7412-9c26-dae2b16af26f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2272252" name="019ea72c-7fc5-741f-95e8-9cd2a55d12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133032" name="019ea72c-7fc5-741f-95e8-9cd2a55d121d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2654005" name="019ea72c-a90f-7e9b-9664-39bdc7748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819037" name="019ea72c-a90f-7e9b-9664-39bdc7748bc0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1550862" name="019ea72d-3872-730f-be70-24b74edec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620508" name="019ea72d-3872-730f-be70-24b74edecd5d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8864081" name="019ea72d-60b1-7f32-abed-a3b4234efa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55281" name="019ea72d-60b1-7f32-abed-a3b4234efa8c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0144605" name="019ea72d-a28e-7287-8b00-2aa2dd4d2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515457" name="019ea72d-a28e-7287-8b00-2aa2dd4d29dc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974557" name="019ea72d-cd13-7fbe-a581-f1492f3650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084939" name="019ea72d-cd13-7fbe-a581-f1492f365029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8264055" name="019ea737-6d86-74f7-bf5c-ba3a6037c4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344123" name="019ea737-6d86-74f7-bf5c-ba3a6037c4b4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1667089" name="019ea737-bb90-7d03-b9ac-bf16209f17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921339" name="019ea737-bb90-7d03-b9ac-bf16209f17e7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7177561" name="019ea739-3546-76d1-8219-a6b37770b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191404" name="019ea739-3546-76d1-8219-a6b37770b781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690849" name="019ea739-4ca8-7c93-80eb-bf4c31f467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013592" name="019ea739-4ca8-7c93-80eb-bf4c31f46735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8120401" name="019ea739-8586-7349-87fa-9cb606864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228843" name="019ea739-8586-7349-87fa-9cb6068648ff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036528" name="019ea739-98a3-750a-b4ca-456711976e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157131" name="019ea739-98a3-750a-b4ca-456711976e6a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1833093" name="019ea73a-3097-7f0d-8922-e9341e0c63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294500" name="019ea73a-3097-7f0d-8922-e9341e0c631c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447330" name="019ea73a-4031-7fdf-a041-6d0fced9ab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460407" name="019ea73a-4031-7fdf-a041-6d0fced9ab8d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6921228" name="019ea741-5cf5-7ef9-bacd-b97b819dd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897100" name="019ea741-5cf5-7ef9-bacd-b97b819dd6e2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1592847" name="019ea741-6d4e-7bd0-8c2c-59fcb493ef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247364" name="019ea741-6d4e-7bd0-8c2c-59fcb493ef7f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5431994" name="019ea742-551f-7be9-8123-48be36ffa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947006" name="019ea742-551f-7be9-8123-48be36ffa1ab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6813715" name="019ea742-66dd-7ee8-998d-5e22ea868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605959" name="019ea742-66dd-7ee8-998d-5e22ea86841a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39385" name="019ea742-abf7-7e3a-ba3d-0eb35a416f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635767" name="019ea742-abf7-7e3a-ba3d-0eb35a416fc3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5066306" name="019ea742-d2ec-7db7-ab2d-2704199b6b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982607" name="019ea742-d2ec-7db7-ab2d-2704199b6b82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2555858" name="019ea743-614a-78ca-be58-9dca5c4c89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219883" name="019ea743-614a-78ca-be58-9dca5c4c8996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0443769" name="019ea743-7ed7-781f-80cf-22a07c01f5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605455" name="019ea743-7ed7-781f-80cf-22a07c01f554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42219" name="019ea744-2d24-70ff-8771-bd95f0fab8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660802" name="019ea744-2d24-70ff-8771-bd95f0fab80a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2474448" name="019ea744-427a-7fbf-9f17-fd633f448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656611" name="019ea744-427a-7fbf-9f17-fd633f4489c5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9716203" name="019ea744-b77f-7ba1-9ba3-e87505239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328242" name="019ea744-b77f-7ba1-9ba3-e8750523954c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0759211" name="019ea744-de28-7cb4-a90c-8a3bf6003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960257" name="019ea744-de28-7cb4-a90c-8a3bf60038a4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252185" name="019ea745-5266-7546-9431-50b48aeaa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380217" name="019ea745-5266-7546-9431-50b48aeaa8a5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211888" name="019ea745-6c34-7280-90c8-19410c28e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098109" name="019ea745-6c34-7280-90c8-19410c28e8fd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1610275" name="019ea753-70f7-74b3-a879-ad4528c9e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841272" name="019ea753-70f7-74b3-a879-ad4528c9e8ec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9136722" name="019ea754-4993-762f-b92a-685cc32d58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00632" name="019ea754-4993-762f-b92a-685cc32d581a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2763418" name="019ea755-0a18-76eb-bf86-cd893347e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410983" name="019ea755-0a18-76eb-bf86-cd893347ea47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4833484" name="019ea755-1503-7307-a7b3-8dc5f5afbe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799142" name="019ea755-1503-7307-a7b3-8dc5f5afbe9f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7986137" name="019ea755-766e-71ec-bb22-89a360b92e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481785" name="019ea755-766e-71ec-bb22-89a360b92e13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332906" name="019ea758-d0a5-7cf4-8e09-1566e380f0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311227" name="019ea758-d0a5-7cf4-8e09-1566e380f0a1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790247" name="019ea75b-38b4-76ca-872f-d45efa5bc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536013" name="019ea75b-38b4-76ca-872f-d45efa5bc5a8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747201" name="019ea75b-8284-7c88-acca-8e27077f86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73266" name="019ea75b-8284-7c88-acca-8e27077f864d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9550450" name="019ea75b-f8f4-70cc-94d5-ddde3de202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659917" name="019ea75b-f8f4-70cc-94d5-ddde3de20286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376063" name="019ea75c-1060-79ce-905b-705316135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361850" name="019ea75c-1060-79ce-905b-70531613511b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7354108" name="019ea75c-639b-7e25-8bca-065699a89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562663" name="019ea75c-639b-7e25-8bca-065699a89a6f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8926493" name="019ea75c-9ae2-7721-9a48-9025f0bb88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530621" name="019ea75c-9ae2-7721-9a48-9025f0bb88e2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2360850" name="019ea75e-30a2-7da3-818d-b76e04a87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842534" name="019ea75e-30a2-7da3-818d-b76e04a87727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9324465" name="019ea75e-709a-73fd-8ead-c325f84b30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442445" name="019ea75e-709a-73fd-8ead-c325f84b30c4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8690998" name="019ea75f-3e0a-70f2-a8d0-338340b6a4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40108" name="019ea75f-3e0a-70f2-a8d0-338340b6a46b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8823263" name="019ea75f-5602-7dc5-b3a8-c365badfb7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473133" name="019ea75f-5602-7dc5-b3a8-c365badfb7ef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1652958" name="019ea75f-a873-75a8-84dd-1ffe0af51f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78286" name="019ea75f-a873-75a8-84dd-1ffe0af51ffc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975256"/>
                  <wp:effectExtent l="0" t="0" r="0" b="0"/>
                  <wp:docPr id="2076518896" name="019ea761-abde-7de7-bc52-36f2c22726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015546" name="019ea761-abde-7de7-bc52-36f2c2272651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97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506389" name="019ea76f-51c7-798c-abef-e6ca7d589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663756" name="019ea76f-51c7-798c-abef-e6ca7d589760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4100731" name="019ea76f-6732-7f79-8055-291fe851f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062581" name="019ea76f-6732-7f79-8055-291fe851fa70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27648" name="019ea770-6d41-7ceb-a67c-fb6ed21263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374763" name="019ea770-6d41-7ceb-a67c-fb6ed2126357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8633215" name="019ea770-9304-70fd-8124-4643f850e9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724078" name="019ea770-9304-70fd-8124-4643f850e968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8740987" name="019ea770-dc4b-72a6-9ecf-9222abddf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279473" name="019ea770-dc4b-72a6-9ecf-9222abddf692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1767443" name="019ea771-73ee-7c2b-a23c-dd1eac5ac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286797" name="019ea771-73ee-7c2b-a23c-dd1eac5acb6b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257250" name="019ea772-208c-77cd-812d-f73b25fdf2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589053" name="019ea772-208c-77cd-812d-f73b25fdf2d5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886964" name="019ea772-4188-7ff9-9f5b-93f415bdd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985088" name="019ea772-4188-7ff9-9f5b-93f415bdde17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3395564" name="019ea772-8a2f-79eb-8fb1-43a2c01328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00064" name="019ea772-8a2f-79eb-8fb1-43a2c013280d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1596862" name="019ea772-b711-72c8-81f7-a9b0d90dc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679549" name="019ea772-b711-72c8-81f7-a9b0d90dc26c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515249" name="019ea773-22f5-7ab2-8271-fc20ce9dca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504092" name="019ea773-22f5-7ab2-8271-fc20ce9dca7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9586550" name="019ea773-3ab1-7f7e-89e0-fd1171d9d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760050" name="019ea773-3ab1-7f7e-89e0-fd1171d9d8b5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88044" name="019ea779-03cf-7dd7-8847-3fadb9496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897687" name="019ea779-03cf-7dd7-8847-3fadb9496514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929283" name="019ea779-1a09-70e4-8e2b-0ed064c37b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098513" name="019ea779-1a09-70e4-8e2b-0ed064c37b87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952411" name="019ea77b-00da-746b-ad06-a875f52d0b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61980" name="019ea77b-00da-746b-ad06-a875f52d0b56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556541" name="019ea77b-1235-743e-bec4-6fbb2d7282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280945" name="019ea77b-1235-743e-bec4-6fbb2d728232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7789347" name="019ea77b-5ad0-77ef-87c1-693210080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071374" name="019ea77b-5ad0-77ef-87c1-69321008071a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2310238" name="019ea77b-6c5f-7ba1-984c-dcfabc96f4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691939" name="019ea77b-6c5f-7ba1-984c-dcfabc96f4f0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7240145" name="019ea77d-9ba6-709f-98b2-65d2e5b3c0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268522" name="019ea77d-9ba6-709f-98b2-65d2e5b3c01b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975256"/>
                  <wp:effectExtent l="0" t="0" r="0" b="0"/>
                  <wp:docPr id="311311382" name="019ea77d-ce6e-73f9-9f21-b0cc581e3c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111314" name="019ea77d-ce6e-73f9-9f21-b0cc581e3c4d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97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605467" name="019ea792-eaf6-754c-9f4b-8d03a8c72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372728" name="019ea792-eaf6-754c-9f4b-8d03a8c72bc7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9143930" name="019ea793-07e7-7b71-8c14-e48e80518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87189" name="019ea793-07e7-7b71-8c14-e48e805180e3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9681733" name="019ea793-f44b-798b-9818-4238009e8b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694605" name="019ea793-f44b-798b-9818-4238009e8b8a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3136220" name="019ea794-08a7-796d-a63c-4af8f0a7b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83893" name="019ea794-08a7-796d-a63c-4af8f0a7b9a4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09920" name="019ea794-4451-7f87-9521-339a085a7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118369" name="019ea794-4451-7f87-9521-339a085a7ccf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886454" name="019ea794-7943-747a-bf93-fb64a0c5ab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204182" name="019ea794-7943-747a-bf93-fb64a0c5abd8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0218669" name="019ea797-5f02-76ff-9c89-3895621b7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466344" name="019ea797-5f02-76ff-9c89-3895621b7db9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3817471" name="019ea797-76c8-7c9d-a4bd-63f97f6963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668644" name="019ea797-76c8-7c9d-a4bd-63f97f69639d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154623" name="019ea798-3d72-71e4-a62b-9836a3665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461327" name="019ea798-3d72-71e4-a62b-9836a3665a7d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8598496" name="019ea798-a82b-7eb5-b0c9-4ca8bf3961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818522" name="019ea798-a82b-7eb5-b0c9-4ca8bf396199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060349" name="019ea799-4df8-71d7-a299-a79c4dbcc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764820" name="019ea799-4df8-71d7-a299-a79c4dbccae0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267136" name="019ea799-5da2-7a23-9962-d0a6028732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301522" name="019ea799-5da2-7a23-9962-d0a6028732ae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2448871" name="019ea799-d8df-7d60-9683-81d3562472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096898" name="019ea799-d8df-7d60-9683-81d35624725e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4731707" name="019ea799-ef1f-7554-9159-8bc64e0ae3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305060" name="019ea799-ef1f-7554-9159-8bc64e0ae38a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2806256" name="019ea79a-5b54-762d-8818-7f08ee82d8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489224" name="019ea79a-5b54-762d-8818-7f08ee82d8fb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878322" name="019ea79a-7229-7095-a54c-56d23f8f73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752669" name="019ea79a-7229-7095-a54c-56d23f8f73b1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0190890" name="019ea79a-c052-7cd6-994b-10b29cc004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057909" name="019ea79a-c052-7cd6-994b-10b29cc004ab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143164" name="019ea79a-dabb-7bf5-910c-33f6d9bf6f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977534" name="019ea79a-dabb-7bf5-910c-33f6d9bf6f24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3137472" name="019ea79c-5092-7b72-b107-d98a33e7e1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969811" name="019ea79c-5092-7b72-b107-d98a33e7e13d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177467" name="019ea79c-a744-7827-879f-d92d2403d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615917" name="019ea79c-a744-7827-879f-d92d2403d487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2858844" name="019ea7bb-26dd-755f-9f15-362483497e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348189" name="019ea7bb-26dd-755f-9f15-362483497e38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0539145" name="019ea7bb-9560-7b92-826c-b79aa7ec6f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288957" name="019ea7bb-9560-7b92-826c-b79aa7ec6fd9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Hotel Bahnhofstrasse 5, Möriken-Wildegg </w:t>
          </w:r>
        </w:p>
        <w:p>
          <w:pPr>
            <w:spacing w:before="0" w:after="0"/>
          </w:pPr>
          <w:r>
            <w:t>971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footer.xml" Type="http://schemas.openxmlformats.org/officeDocument/2006/relationships/footer" Id="rId20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