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98,61 %</w:t>
            </w:r>
          </w:p>
          <w:p>
            <w:pPr>
              <w:spacing w:before="0" w:after="0" w:line="240" w:lineRule="auto"/>
            </w:pPr>
            <w:r>
              <w:t>Risikomenge: 0.02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Blumenkiste</w:t>
            </w:r>
          </w:p>
          <w:p>
            <w:pPr>
              <w:spacing w:before="0" w:after="0" w:line="240" w:lineRule="auto"/>
            </w:pPr>
            <w:r>
              <w:t>Topf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Lampen Isolation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Holzofen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KMF: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Elektrowärmer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Dämmung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Holzofen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6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Schwäderlochstrasse 10, 7250 Klosters</w:t>
          </w:r>
        </w:p>
        <w:p>
          <w:pPr>
            <w:spacing w:before="0" w:after="0"/>
          </w:pPr>
          <w:r>
            <w:t>DN 939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