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Schwäderlochstrasse 10, 7250 Klosters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939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3157786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9689707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