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118556" name="019e8d53-3fd1-7dcb-8be8-bab04e830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069199" name="019e8d53-3fd1-7dcb-8be8-bab04e830a6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653148" name="019e8d53-960e-7d7e-aa9f-09c211e761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4757" name="019e8d53-960e-7d7e-aa9f-09c211e761d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Unterdach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410515" name="019e8d55-b27b-7d86-aa77-7ff2ec091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448163" name="019e8d55-b27b-7d86-aa77-7ff2ec0916e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936969" name="019e8d55-f030-7a7a-a256-82ad154605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272731" name="019e8d55-f030-7a7a-a256-82ad1546057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Laube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8166612" name="019e8d58-4f98-7660-be44-a58ebeda1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092830" name="019e8d58-4f98-7660-be44-a58ebeda1f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248043" name="019e8d58-9100-713b-a375-f3b82e9539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08059" name="019e8d58-9100-713b-a375-f3b82e9539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068373" name="019e8d5c-c0b3-75a6-b7a4-1e68376ed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779619" name="019e8d5c-c0b3-75a6-b7a4-1e68376eda7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905453" name="019e8d5c-f30b-7692-b052-73ee60cb0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977435" name="019e8d5c-f30b-7692-b052-73ee60cb06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332979" name="019e8d74-a1ee-7a09-b579-f335f073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165249" name="019e8d74-a1ee-7a09-b579-f335f07303f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765849" name="019e8d74-eb38-7b0f-9c20-d6ac10aa9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102896" name="019e8d74-eb38-7b0f-9c20-d6ac10aa99d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161670" name="019e8d76-0f54-7e9b-8e43-a7824b601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41380" name="019e8d76-0f54-7e9b-8e43-a7824b601a4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337214" name="019e8d76-2d41-7d00-9a03-76fb30a955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489474" name="019e8d76-2d41-7d00-9a03-76fb30a955e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252128" name="019e8d77-9259-7e42-b4e7-3f8ae9a9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517544" name="019e8d77-9259-7e42-b4e7-3f8ae9a9fd2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469245" name="019e8d77-acc1-76f9-8345-3cf0effca6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190028" name="019e8d77-acc1-76f9-8345-3cf0effca69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Erdgeschoss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120291" name="019e8d7f-3db9-7f0a-9d36-c0e23680e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063721" name="019e8d7f-3db9-7f0a-9d36-c0e23680ed2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578800" name="019e8d7f-5433-7e27-998f-e92f3c34cf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452864" name="019e8d7f-5433-7e27-998f-e92f3c34cf0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490620" name="019e8d80-c8cb-7cca-93dc-c07b1a27e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380789" name="019e8d80-c8cb-7cca-93dc-c07b1a27e22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912566" name="019e8d80-ea56-7822-a61d-88f942eac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527047" name="019e8d80-ea56-7822-a61d-88f942eac7d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Dämmung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646528" name="019e8d88-47cf-7c75-a47f-b53ba7e8ea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657475" name="019e8d88-47cf-7c75-a47f-b53ba7e8ea3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252639" name="019e8d88-867f-7637-8e00-ce5879191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579302" name="019e8d88-867f-7637-8e00-ce587919116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832353" name="019e8d8b-e94d-7ab8-91f7-6f5329734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89309" name="019e8d8b-e94d-7ab8-91f7-6f532973497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923953" name="019e8d8c-0873-7700-acc0-a997b44c3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15644" name="019e8d8c-0873-7700-acc0-a997b44c32c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203085" name="019e8d95-987c-7f6d-9540-a3fa9045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33433" name="019e8d95-987c-7f6d-9540-a3fa9045130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910037" name="019e8d95-bea0-7f77-a88c-f3a5d6c60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744680" name="019e8d95-bea0-7f77-a88c-f3a5d6c60f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266915" name="019e8d97-0d48-716e-8d6d-827b75a2cd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526726" name="019e8d97-0d48-716e-8d6d-827b75a2cdf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921" name="019e8d97-287c-74ad-912f-30b76d9bbc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433479" name="019e8d97-287c-74ad-912f-30b76d9bbc9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Obergeschoss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826706" name="019e8d9e-7266-716c-98eb-474cee6f4d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867585" name="019e8d9e-7266-716c-98eb-474cee6f4dc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186115" name="019e8d9e-941e-7a40-98de-b5b0d4ee2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317659" name="019e8d9e-941e-7a40-98de-b5b0d4ee295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Schwäderlochstrasse 10, 7250 Klosters</w:t>
          </w:r>
        </w:p>
        <w:p>
          <w:pPr>
            <w:spacing w:before="0" w:after="0"/>
          </w:pPr>
          <w:r>
            <w:t>DN 939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