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Wildensteinerstrasse 16, 4416 Bubendorf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92826802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581130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