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Fliesenkleber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2672865" name="019e87dc-3784-72b3-a414-03a0448328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744106" name="019e87dc-3784-72b3-a414-03a04483289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4708888" name="019e87dc-60e8-74e0-900a-ba8d4a96ab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986997" name="019e87dc-60e8-74e0-900a-ba8d4a96ab9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65094009" name="019e87dd-73b7-7228-ab02-517f6d37e3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917609" name="019e87dd-73b7-7228-ab02-517f6d37e39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61300215" name="019e87dd-ea8c-7d6a-a171-ac771a3bcb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479475" name="019e87dd-ea8c-7d6a-a171-ac771a3bcb6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Gelblichen Teppichkleber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10359998" name="019e87e0-869d-70a7-aec8-dbf14028b2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832610" name="019e87e0-869d-70a7-aec8-dbf14028b24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429470" name="019e87e0-d6b4-7e4f-bc7d-dc136b1d15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672742" name="019e87e0-d6b4-7e4f-bc7d-dc136b1d154b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53284192" name="019e87e2-a99b-7b65-96ef-301a0d7b90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514538" name="019e87e2-a99b-7b65-96ef-301a0d7b90c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068298" name="019e87e2-d994-7956-b7e0-502b0fab6b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351991" name="019e87e2-d994-7956-b7e0-502b0fab6b3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Gelblichen Teppichkleber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02786231" name="019e87e3-d461-745a-a849-adec23b2bb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13977" name="019e87e3-d461-745a-a849-adec23b2bb5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6251197" name="019e87e4-02c3-73e7-b133-7d7cd41b00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522582" name="019e87e4-02c3-73e7-b133-7d7cd41b00a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4424219" name="019e87e4-edaa-7214-8f19-a95274fa98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7072949" name="019e87e4-edaa-7214-8f19-a95274fa985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27906334" name="019e87e5-ba73-7a57-93e7-46ade1f042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566423" name="019e87e5-ba73-7a57-93e7-46ade1f0425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Gelblichen Teppichkleber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45905379" name="019e87e6-4d3d-715d-b1f7-65d2552b7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823465" name="019e87e6-4d3d-715d-b1f7-65d2552b75e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95023885" name="019e87e6-8bbf-7bbc-aba0-47dbbc7caa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795894" name="019e87e6-8bbf-7bbc-aba0-47dbbc7caab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Geländer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29389945" name="019e87ed-5ddd-799e-b85e-844168d847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1790868" name="019e87ed-5ddd-799e-b85e-844168d8475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5079367" name="019e87ed-8eaf-7fc3-8bc4-dbd3bf19a4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2230011" name="019e87ed-8eaf-7fc3-8bc4-dbd3bf19a40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08167191" name="019e8804-1ee9-70ed-9c70-b3c84f2103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2041182" name="019e8804-1ee9-70ed-9c70-b3c84f21034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0304755" name="019e8804-6a9c-7f1c-b99f-dd9e699097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1264889" name="019e8804-6a9c-7f1c-b99f-dd9e6990978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09721504" name="019e8805-780a-76e4-bb68-1eb86dfd4f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73125" name="019e8805-780a-76e4-bb68-1eb86dfd4fe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6546439" name="019e8805-d2f0-7ad0-aad8-5df713e4ce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6727920" name="019e8805-d2f0-7ad0-aad8-5df713e4ce6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0009501" name="019e8807-024b-775d-8de9-846ba2215e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568118" name="019e8807-024b-775d-8de9-846ba2215e2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464730" name="019e8807-4cde-7a94-a1ce-47afeac0f1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444306" name="019e8807-4cde-7a94-a1ce-47afeac0f1a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5797074" name="019e8808-22c1-7049-97cc-d5b9e066f25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256920" name="019e8808-22c1-7049-97cc-d5b9e066f25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9628742" name="019e8808-5aa6-7b1c-8347-8b62704f03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6630435" name="019e8808-5aa6-7b1c-8347-8b62704f03a4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99282940" name="019e881d-cf87-7c34-b92d-7d8b89b435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2648578" name="019e881d-cf87-7c34-b92d-7d8b89b4350a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6943865" name="019e881e-0ebd-74fb-8b31-55f92a8e2d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0328313" name="019e881e-0ebd-74fb-8b31-55f92a8e2d3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4477866" name="019e881e-d4d7-7ae8-8a9b-c38ce086eb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568748" name="019e881e-d4d7-7ae8-8a9b-c38ce086eb4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0571097" name="019e881f-0c56-7376-98ee-8b69a6c9d8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800739" name="019e881f-0c56-7376-98ee-8b69a6c9d81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Gelblichen Teppichkleber 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721717" name="019e8821-c017-7a4c-8048-b890141151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227458" name="019e8821-c017-7a4c-8048-b8901411513b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1927441" name="019e8821-e487-7f8d-b384-93bd1a705f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983078" name="019e8821-e487-7f8d-b384-93bd1a705f1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 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25518046" name="019e8829-7c61-7c3b-addc-e4bae3b0d3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364405" name="019e8829-7c61-7c3b-addc-e4bae3b0d39b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0696765" name="019e8829-a172-75a8-a665-fd4a1cfa8e1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92898" name="019e8829-a172-75a8-a665-fd4a1cfa8e1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</w:t>
            </w:r>
          </w:p>
          <w:p>
            <w:pPr>
              <w:spacing w:before="0" w:after="0"/>
            </w:pPr>
            <w:r>
              <w:t>EG- 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95693058" name="019e882a-7272-720b-938a-e85b177224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3561772" name="019e882a-7272-720b-938a-e85b177224cb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7809326" name="019e882a-a3e7-7646-8b25-a1d7181fa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675156" name="019e882a-a3e7-7646-8b25-a1d7181fa3ae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83206780" name="019e8835-fc26-7d31-ae7d-e61c0e0ee4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4275225" name="019e8835-fc26-7d31-ae7d-e61c0e0ee4d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5506010" name="019e8836-63d5-7c17-b900-9734983a2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699253" name="019e8836-63d5-7c17-b900-9734983a2393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1913484439" name="019e8837-95a7-70fb-b820-05126d527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76102" name="019e8837-95a7-70fb-b820-05126d527844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3617251" name="019e8838-03f6-7fb7-8659-ea21a7aa79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628799" name="019e8838-03f6-7fb7-8659-ea21a7aa79bb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73570222" name="019e8838-c562-7900-a5a9-de26153a0f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71597" name="019e8838-c562-7900-a5a9-de26153a0f80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4865858" name="019e8838-ff56-7b1c-8b7a-ad8469708b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2397263" name="019e8838-ff56-7b1c-8b7a-ad8469708bf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Wintergarten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0392291" name="019e883c-9719-7246-aea0-a251219ab2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693447" name="019e883c-9719-7246-aea0-a251219ab20e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4853008" name="019e883c-b58b-7349-baae-dabe231eab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378277" name="019e883c-b58b-7349-baae-dabe231eab0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Wildensteinerstrasse 16, 4416 Bubendorf</w:t>
          </w:r>
        </w:p>
        <w:p>
          <w:pPr>
            <w:spacing w:before="0" w:after="0"/>
          </w:pPr>
          <w:r>
            <w:t>DN 950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