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8881 Tscherlach</w:t>
          </w:r>
        </w:p>
        <w:p>
          <w:pPr>
            <w:spacing w:before="0" w:after="0"/>
          </w:pPr>
          <w:r>
            <w:t>964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