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Dorfstrasse 20, 8881 Tscherlach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33487684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1151276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