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957533" name="019e8d49-ebf0-7942-a383-43f2be20c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749233" name="019e8d49-ebf0-7942-a383-43f2be20c28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336818" name="019e8d49-fe96-7ece-a9bd-030db2547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526951" name="019e8d49-fe96-7ece-a9bd-030db25475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324831" name="019e8d4a-6e0e-74ce-9ec4-365a263243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663896" name="019e8d4a-6e0e-74ce-9ec4-365a263243d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419226" name="019e8d4a-9163-7e08-96a7-2b25ba1574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359015" name="019e8d4a-9163-7e08-96a7-2b25ba15741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974710" name="019e8d50-1e6e-7205-bfa0-970c4cfaf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606315" name="019e8d50-1e6e-7205-bfa0-970c4cfafef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936402" name="019e8d50-3bdf-76c8-9bc4-88c26ff2e7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584079" name="019e8d50-3bdf-76c8-9bc4-88c26ff2e77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4460994" name="019e8d50-9bba-751f-ab8a-274a1c94c9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011158" name="019e8d50-9bba-751f-ab8a-274a1c94c92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37017" name="019e8d50-b37c-780f-82f7-51931d179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975244" name="019e8d50-b37c-780f-82f7-51931d1799e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461377" name="019e8d50-fd36-7d39-afe1-fe34b2d508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636880" name="019e8d50-fd36-7d39-afe1-fe34b2d508e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5486571" name="019e8d51-17b3-7115-be2f-d47d55338b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34700" name="019e8d51-17b3-7115-be2f-d47d55338bb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893530" name="019e8d54-c9bf-7fc5-bc6b-23fa56363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6016" name="019e8d54-c9bf-7fc5-bc6b-23fa56363f7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730068" name="019e8d54-e72a-791b-ba2a-50d12b8086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693254" name="019e8d54-e72a-791b-ba2a-50d12b8086d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645045" name="019e8d56-e91a-77f3-afcc-af6311755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432169" name="019e8d56-e91a-77f3-afcc-af6311755fa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126630" name="019e8d57-083b-7c8b-9f3f-640754dc2a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495430" name="019e8d57-083b-7c8b-9f3f-640754dc2ad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441031" name="019e8d57-90ee-7320-b9cd-f81adda545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750244" name="019e8d57-90ee-7320-b9cd-f81adda5458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404614" name="019e8d57-a9ed-71f0-894b-5dda8e6460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873241" name="019e8d57-a9ed-71f0-894b-5dda8e6460d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517163" name="019e8d58-371d-70f3-b508-4a95e323e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507768" name="019e8d58-371d-70f3-b508-4a95e323e8a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301152" name="019e8d58-5705-7a6c-bc49-69955e9bf8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267057" name="019e8d58-5705-7a6c-bc49-69955e9bf87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573036" name="019e8d5a-d6a4-7e66-a69d-f2606a558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000009" name="019e8d5a-d6a4-7e66-a69d-f2606a55859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757563" name="019e8d5a-ed24-7e7b-b864-22612e00e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77845" name="019e8d5a-ed24-7e7b-b864-22612e00e16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313247" name="019e8d5b-46f5-73df-8a68-605a7a671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820730" name="019e8d5b-46f5-73df-8a68-605a7a671ec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802790" name="019e8d5b-605e-7e4d-87e2-34e0fe5d05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295113" name="019e8d5b-605e-7e4d-87e2-34e0fe5d053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227373" name="019e8d5e-0f88-7e3e-a7e7-f2139dca3e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080272" name="019e8d5e-0f88-7e3e-a7e7-f2139dca3e4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75218" name="019e8d5e-3c9b-74e1-a392-3bec8dfcd2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281397" name="019e8d5e-3c9b-74e1-a392-3bec8dfcd23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816943" name="019e8d5e-97a1-7612-8681-914c1c0baf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555748" name="019e8d5e-97a1-7612-8681-914c1c0baf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689018" name="019e8d5e-b2a2-775b-92c5-6ab92bd4ec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884468" name="019e8d5e-b2a2-775b-92c5-6ab92bd4ec8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13330" name="019e8d62-e75c-740e-bd61-791219fc9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536836" name="019e8d62-e75c-740e-bd61-791219fc948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823292" name="019e8d62-fd7c-7a4a-8130-a0ef3cfa4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022236" name="019e8d62-fd7c-7a4a-8130-a0ef3cfa406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635866" name="019e8d63-554a-762c-a38b-e2fe29ffe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312744" name="019e8d63-554a-762c-a38b-e2fe29ffe8e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951564" name="019e8d63-8330-7c1c-9df1-4a44adc24b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142629" name="019e8d63-8330-7c1c-9df1-4a44adc24b8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960098" name="019e8d63-f2e0-7a1a-afe8-fd27b226a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851340" name="019e8d63-f2e0-7a1a-afe8-fd27b226a0a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994238" name="019e8d64-134a-701b-8415-9ee5e2750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963927" name="019e8d64-134a-701b-8415-9ee5e2750d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9281345" name="019e8d65-91a3-7cd6-b483-583da5e7a1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181359" name="019e8d65-91a3-7cd6-b483-583da5e7a14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720768" name="019e8d65-a48a-7ab7-85d3-7637859e88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917204" name="019e8d65-a48a-7ab7-85d3-7637859e882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986664" name="019e8d68-0f1d-7401-ab90-214f7f5134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552358" name="019e8d68-0f1d-7401-ab90-214f7f51341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3890410" name="019e8d68-2c65-76a4-86f0-40d70d911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379199" name="019e8d68-2c65-76a4-86f0-40d70d91147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352040" name="019e8d68-883a-766d-a6f7-7b88f883e1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944157" name="019e8d68-883a-766d-a6f7-7b88f883e14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214126" name="019e8d68-a154-759e-860a-d8a783a63e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494344" name="019e8d68-a154-759e-860a-d8a783a63e7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902577" name="019e8d6d-f999-7227-a71f-2b90f91db9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296171" name="019e8d6d-f999-7227-a71f-2b90f91db9b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877546" name="019e8d6e-186e-7a72-8646-da9c511219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393430" name="019e8d6e-186e-7a72-8646-da9c511219c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20, 8881 Tscherlach</w:t>
          </w:r>
        </w:p>
        <w:p>
          <w:pPr>
            <w:spacing w:before="0" w:after="0"/>
          </w:pPr>
          <w:r>
            <w:t>964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