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Leumweg 2, 7323 Vilters-Wangs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955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7553445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5537110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