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061611" name="019e8803-d275-7967-b3c5-5a00e51a3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09270" name="019e8803-d275-7967-b3c5-5a00e51a3b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395128" name="019e8804-4b9d-7aab-842d-0fca31df22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010356" name="019e8804-4b9d-7aab-842d-0fca31df22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034125" name="019e8806-2a96-7474-91b1-729d6d811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031026" name="019e8806-2a96-7474-91b1-729d6d8113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624456" name="019e8806-5f72-7de5-acad-2eaa15f32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001477" name="019e8806-5f72-7de5-acad-2eaa15f328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711254" name="019e8808-a8fc-7f2c-b5fa-716e50e5b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631035" name="019e8808-a8fc-7f2c-b5fa-716e50e5b7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968307" name="019e8808-c10b-7cc5-a96f-ecaf21fbe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285098" name="019e8808-c10b-7cc5-a96f-ecaf21fbe59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931305" name="019e880b-97a1-70c2-b50b-0ad1a68e6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051718" name="019e880b-97a1-70c2-b50b-0ad1a68e6b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111219" name="019e880b-a88c-7e7e-bc15-d9a84c999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278120" name="019e880b-a88c-7e7e-bc15-d9a84c999fa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260718" name="019e880e-7ecf-7b8b-8e41-35121aab6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14483" name="019e880e-7ecf-7b8b-8e41-35121aab6ae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268909" name="019e880e-9d62-74bb-9c70-6152fc087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962317" name="019e880e-9d62-74bb-9c70-6152fc087b2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625959" name="019e8810-2c0b-77d9-8ab0-68c33c80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05654" name="019e8810-2c0b-77d9-8ab0-68c33c804fa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537876" name="019e8810-4918-7a7e-b8db-15e5784a5a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731945" name="019e8810-4918-7a7e-b8db-15e5784a5ae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287906" name="019e8814-ab23-7ad6-b619-99b1bea7b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187772" name="019e8814-ab23-7ad6-b619-99b1bea7bb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572331" name="019e8814-c81d-7c24-9eb2-07e39758c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928620" name="019e8814-c81d-7c24-9eb2-07e39758c7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352455" name="019e8818-c629-70af-bf0f-ccc4f2a50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988572" name="019e8818-c629-70af-bf0f-ccc4f2a502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753959" name="019e8818-ef46-71a4-aa1a-aee44be3c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23997" name="019e8818-ef46-71a4-aa1a-aee44be3c0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440913" name="019e8819-5ef5-7c29-80a0-b760ec658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892923" name="019e8819-5ef5-7c29-80a0-b760ec65873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401714" name="019e8819-86d0-75dc-b89e-061ebda17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47669" name="019e8819-86d0-75dc-b89e-061ebda176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496281" name="019e8824-f945-75dc-8083-b856d0f7f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958140" name="019e8824-f945-75dc-8083-b856d0f7f04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592908" name="019e8825-1b09-7f7b-8e4f-c5588b7514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242710" name="019e8825-1b09-7f7b-8e4f-c5588b75141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445902" name="019e8827-2235-7aa1-be7c-e2f2decb2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736930" name="019e8827-2235-7aa1-be7c-e2f2decb27e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450252" name="019e8827-7374-7f7e-b9da-dde29cd4d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058475" name="019e8827-7374-7f7e-b9da-dde29cd4d9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618113" name="019e882b-6946-7a1f-bf99-67869ee68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140675" name="019e882b-6946-7a1f-bf99-67869ee6824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58117" name="019e882b-813c-7e61-acaa-e8ecc82af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94909" name="019e882b-813c-7e61-acaa-e8ecc82af7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551069" name="019e8831-2f97-7d2e-9eda-2a79693f0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155788" name="019e8831-2f97-7d2e-9eda-2a79693f05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175748" name="019e8831-4186-7992-8d67-b1a7583b95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726254" name="019e8831-4186-7992-8d67-b1a7583b95b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526516" name="019e8831-9dd2-70b6-be59-a97d469fb1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28363" name="019e8831-9dd2-70b6-be59-a97d469fb1f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46709" name="019e8831-c18f-7a6d-a44a-cd9d46d5c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606838" name="019e8831-c18f-7a6d-a44a-cd9d46d5c4a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851572" name="019e8837-e6eb-735d-8dc5-696ec87d7e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177117" name="019e8837-e6eb-735d-8dc5-696ec87d7ef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409381" name="019e8838-05f3-708e-9a4b-f89153cfc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797944" name="019e8838-05f3-708e-9a4b-f89153cfce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Leumweg 2, 7323 Vilters-Wangs</w:t>
          </w:r>
        </w:p>
        <w:p>
          <w:pPr>
            <w:spacing w:before="0" w:after="0"/>
          </w:pPr>
          <w:r>
            <w:t>955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