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Tannenweg 2, 5600 Lenzburg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961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941721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74886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