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Tannenweg 2, 5600 Lenzburg</w:t>
          </w:r>
        </w:p>
        <w:p>
          <w:pPr>
            <w:spacing w:before="0" w:after="0"/>
          </w:pPr>
          <w:r>
            <w:t>DN 961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