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xvml="urn:schemas-microsoft-com:office:excel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Wintergarten </w:t>
            </w:r>
          </w:p>
          <w:p>
            <w:pPr>
              <w:spacing w:before="0" w:after="0"/>
            </w:pPr>
            <w:r>
              <w:t>EG</w:t>
            </w:r>
          </w:p>
          <w:p>
            <w:pPr>
              <w:spacing w:before="0" w:after="0"/>
            </w:pPr>
            <w:r>
              <w:t>Boden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Fliesenkleber </w:t>
            </w:r>
          </w:p>
          <w:p>
            <w:pPr>
              <w:spacing w:before="0" w:after="0"/>
            </w:pPr>
            <w:r>
              <w:t>Boden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3815"/>
                  <wp:effectExtent l="0" t="0" r="0" b="0"/>
                  <wp:docPr id="1127500290" name="019e8707-6eaf-7dd2-b133-f6b73c53fdf4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24974221" name="019e8707-6eaf-7dd2-b133-f6b73c53fdf4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38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896966367" name="019e8707-9d81-72a8-ad1e-c0554c9da1d8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06623503" name="019e8707-9d81-72a8-ad1e-c0554c9da1d8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Küche </w:t>
            </w:r>
          </w:p>
          <w:p>
            <w:pPr>
              <w:spacing w:before="0" w:after="0"/>
            </w:pPr>
            <w:r>
              <w:t>EG</w:t>
            </w:r>
          </w:p>
          <w:p>
            <w:pPr>
              <w:spacing w:before="0" w:after="0"/>
            </w:pPr>
            <w:r>
              <w:t>Wand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VM-3</w:t>
            </w:r>
          </w:p>
          <w:p>
            <w:pPr>
              <w:spacing w:before="0" w:after="0"/>
            </w:pPr>
            <w:r>
              <w:t>Fliesenkleber </w:t>
            </w:r>
          </w:p>
          <w:p>
            <w:pPr>
              <w:spacing w:before="0" w:after="0"/>
            </w:pPr>
            <w:r>
              <w:t>Wand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3815"/>
                  <wp:effectExtent l="0" t="0" r="0" b="0"/>
                  <wp:docPr id="1811432113" name="019e8708-89b1-7dea-a08d-dc2abb63348a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27069170" name="019e8708-89b1-7dea-a08d-dc2abb63348a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38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986677534" name="019e8708-d3bb-7469-a534-23799746eaa8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30481366" name="019e8708-d3bb-7469-a534-23799746eaa8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Küche </w:t>
            </w:r>
          </w:p>
          <w:p>
            <w:pPr>
              <w:spacing w:before="0" w:after="0"/>
            </w:pPr>
            <w:r>
              <w:t>EG</w:t>
            </w:r>
          </w:p>
          <w:p>
            <w:pPr>
              <w:spacing w:before="0" w:after="0"/>
            </w:pPr>
            <w:r>
              <w:t>Wand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VM-4</w:t>
            </w:r>
          </w:p>
          <w:p>
            <w:pPr>
              <w:spacing w:before="0" w:after="0"/>
            </w:pPr>
            <w:r>
              <w:t>Verputz</w:t>
            </w:r>
          </w:p>
          <w:p>
            <w:pPr>
              <w:spacing w:before="0" w:after="0"/>
            </w:pPr>
            <w:r>
              <w:t>Wand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3815"/>
                  <wp:effectExtent l="0" t="0" r="0" b="0"/>
                  <wp:docPr id="865777753" name="019e8709-9c5e-7352-849c-4cc7289daa1f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42927250" name="019e8709-9c5e-7352-849c-4cc7289daa1f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38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203154145" name="019e8709-e834-7929-9d8e-51bb8592a233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45605155" name="019e8709-e834-7929-9d8e-51bb8592a233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MaP-4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Küche </w:t>
            </w:r>
          </w:p>
          <w:p>
            <w:pPr>
              <w:spacing w:before="0" w:after="0"/>
            </w:pPr>
            <w:r>
              <w:t>EG</w:t>
            </w:r>
          </w:p>
          <w:p>
            <w:pPr>
              <w:spacing w:before="0" w:after="0"/>
            </w:pPr>
            <w:r>
              <w:t>Decke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VM-5</w:t>
            </w:r>
          </w:p>
          <w:p>
            <w:pPr>
              <w:spacing w:before="0" w:after="0"/>
            </w:pPr>
            <w:r>
              <w:t>Verputz </w:t>
            </w:r>
          </w:p>
          <w:p>
            <w:pPr>
              <w:spacing w:before="0" w:after="0"/>
            </w:pPr>
            <w:r>
              <w:t>Decke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3815"/>
                  <wp:effectExtent l="0" t="0" r="0" b="0"/>
                  <wp:docPr id="1970449335" name="019e870a-9ae4-78eb-8423-762380f98f53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10667080" name="019e870a-9ae4-78eb-8423-762380f98f53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38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2039870297" name="019e870a-de29-7821-a97d-7b471fc5d79a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03714156" name="019e870a-de29-7821-a97d-7b471fc5d79a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12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xvml="urn:schemas-microsoft-com:office:excel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xvml="urn:schemas-microsoft-com:office:excel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Tannenweg 2, 5600 Lenzburg</w:t>
          </w:r>
        </w:p>
        <w:p>
          <w:pPr>
            <w:spacing w:before="0" w:after="0"/>
          </w:pPr>
          <w:r>
            <w:t>DN 961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Einzelproben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xvml="urn:schemas-microsoft-com:office:excel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xvml="urn:schemas-microsoft-com:office:excel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footer.xml" Type="http://schemas.openxmlformats.org/officeDocument/2006/relationships/footer" Id="rId12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