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Zopfstr.18, 8965 Berikon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5760000" cy="2660508"/>
            <wp:effectExtent l="0" t="0" r="0" b="0"/>
            <wp:docPr id="119158164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6837679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660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Natalie Leinweber </w:t>
            </w:r>
          </w:p>
          <w:p>
            <w:pPr>
              <w:spacing w:before="0" w:after="0" w:line="240" w:lineRule="auto"/>
            </w:pPr>
            <w:r>
              <w:rPr/>
              <w:t>Zopfstrasse 18</w:t>
            </w:r>
          </w:p>
          <w:p>
            <w:pPr>
              <w:spacing w:before="0" w:after="0" w:line="240" w:lineRule="auto"/>
            </w:pPr>
            <w:r>
              <w:rPr/>
              <w:t>8965 Berikon 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