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3068467" name="cd743270-bbaf-11ef-92ea-9799cd74b1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0649588" name="cd743270-bbaf-11ef-92ea-9799cd74b1e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7273415" name="d5ceb760-bbaf-11ef-9764-95cbc293c5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5189632" name="d5ceb760-bbaf-11ef-9764-95cbc293c5a0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Gang, Treppenhaus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0263192" name="8791eb20-bbb0-11ef-8938-dd0bbc2a28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825522" name="8791eb20-bbb0-11ef-8938-dd0bbc2a28df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6594198" name="c2f8acd0-bbb0-11ef-8b40-415fa5e994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2505023" name="c2f8acd0-bbb0-11ef-8b40-415fa5e9941e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Gang, Treppenhaus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4810257" name="fca82190-bbb0-11ef-854b-6dec3385ea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5344984" name="fca82190-bbb0-11ef-854b-6dec3385eae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6774608" name="00711070-bbb1-11ef-a7c3-8927b9467d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8974995" name="00711070-bbb1-11ef-a7c3-8927b9467dd1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3547637" name="211004a0-bbb4-11ef-8dc2-6715001850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994110" name="211004a0-bbb4-11ef-8dc2-6715001850f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6873394" name="25ea8a90-bbb4-11ef-aa5a-afcab07d5a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5040704" name="25ea8a90-bbb4-11ef-aa5a-afcab07d5a74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2829150" name="389ff850-bbb4-11ef-9f63-212f87f1d3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7263708" name="389ff850-bbb4-11ef-9f63-212f87f1d3f4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9332893" name="41e2ba60-bbb4-11ef-a615-71de5d3bdf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5036070" name="41e2ba60-bbb4-11ef-a615-71de5d3bdff0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Gang, Treppenhaus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2459508" name="744d9190-bbb5-11ef-87c6-71b5b6947d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0800120" name="744d9190-bbb5-11ef-87c6-71b5b6947d91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2100663" name="7a3baa60-bbb5-11ef-97dd-2f9974ac62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8117575" name="7a3baa60-bbb5-11ef-97dd-2f9974ac62e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Gang, Treppenhaus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7591141" name="ab45d590-bbb5-11ef-a607-e93b396b60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8491625" name="ab45d590-bbb5-11ef-a607-e93b396b60e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9605678" name="b3fbe800-bbb5-11ef-8499-650787e432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2010966" name="b3fbe800-bbb5-11ef-8499-650787e4329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Schlafzimmer/ Gang / 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7496177" name="ca575350-bbb5-11ef-be07-ef08a4a8e8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5036230" name="ca575350-bbb5-11ef-be07-ef08a4a8e82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8614301" name="ce8e9460-bbb5-11ef-88b1-3f9cd0ef22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0703864" name="ce8e9460-bbb5-11ef-88b1-3f9cd0ef223d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Saal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7441185" name="6aba53a0-bbb7-11ef-8252-e9493be743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8004016" name="6aba53a0-bbb7-11ef-8252-e9493be743b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2894727" name="ce99a600-bbb7-11ef-a942-a965a0c15d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3190938" name="ce99a600-bbb7-11ef-a942-a965a0c15da5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8856599" name="09ef77c0-bbb8-11ef-97b2-f3a1d40937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5671481" name="09ef77c0-bbb8-11ef-97b2-f3a1d40937bd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855551" name="0f8166d0-bbb8-11ef-8e09-371d643040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4657518" name="0f8166d0-bbb8-11ef-8e09-371d64304085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7666049" name="9d6dfe30-bbb9-11ef-82e6-b11d6bdbe2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84080" name="9d6dfe30-bbb9-11ef-82e6-b11d6bdbe2c4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3386474" name="a5677760-bbb9-11ef-ba96-212cc3fc93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0622467" name="a5677760-bbb9-11ef-ba96-212cc3fc93a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3608743" name="b334f1b0-bbb9-11ef-89e6-c538e8aedc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1588491" name="b334f1b0-bbb9-11ef-89e6-c538e8aedcd1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2392541" name="bf04c740-bbb9-11ef-bc65-4f01eddce6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510015" name="bf04c740-bbb9-11ef-bc65-4f01eddce6a2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9329316" name="cf679270-bbb9-11ef-8471-5f4c06c2b0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8706863" name="cf679270-bbb9-11ef-8471-5f4c06c2b0dc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3334048" name="db702b40-bbb9-11ef-8131-b18634cde1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0150268" name="db702b40-bbb9-11ef-8131-b18634cde167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DG, OG, EG, UG </w:t>
            </w:r>
          </w:p>
          <w:p>
            <w:pPr>
              <w:spacing w:before="0" w:after="0"/>
            </w:pPr>
            <w:r>
              <w:t>Fenster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>Fenster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2567090" name="1c1b0a20-bbba-11ef-9f9f-3d5b2b88d1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8645214" name="1c1b0a20-bbba-11ef-9f9f-3d5b2b88d1ba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3099988" name="23825570-bbba-11ef-83d4-af71119aa8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0724477" name="23825570-bbba-11ef-83d4-af71119aa803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9297566" name="46050fb0-bbbb-11ef-bfcb-0d89cee3fd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3489661" name="46050fb0-bbbb-11ef-bfcb-0d89cee3fd9f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6046768" name="4ce1f550-bbbb-11ef-8f37-492a6357b3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7838348" name="4ce1f550-bbbb-11ef-8f37-492a6357b32c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,Entree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6835674" name="6ead3be0-bbbb-11ef-a623-81dbbc9dd7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3177473" name="6ead3be0-bbbb-11ef-a623-81dbbc9dd704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1818855" name="770f13d0-bbbb-11ef-a4f3-59dfa76707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8661233" name="770f13d0-bbbb-11ef-a4f3-59dfa76707f3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Terrasse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Holzwolle-Lauchtbauplatte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1391153" name="29f320e0-bbbc-11ef-a4a9-fd9fc16ece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2841910" name="29f320e0-bbbc-11ef-a4a9-fd9fc16ece0a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1017126" name="35723e60-bbbc-11ef-abc9-a736b289c75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7888" name="35723e60-bbbc-11ef-abc9-a736b289c750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2662293" name="4cea47d0-bbbd-11ef-b1ca-9de59767cc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6128812" name="4cea47d0-bbbd-11ef-b1ca-9de59767ccac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7324089" name="54c95b30-bbbd-11ef-9261-4d33ce10f7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811680" name="54c95b30-bbbd-11ef-9261-4d33ce10f743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technisches Textil</w:t>
            </w:r>
          </w:p>
          <w:p>
            <w:pPr>
              <w:spacing w:before="0" w:after="0"/>
            </w:pPr>
            <w:r>
              <w:t>Rohrbandagen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8546836" name="74a3f550-bbbd-11ef-9d9e-15e93af219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5960510" name="74a3f550-bbbd-11ef-9d9e-15e93af2191e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439373" name="8027a6b0-bbbd-11ef-86b6-23ea79eb56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1817604" name="8027a6b0-bbbd-11ef-86b6-23ea79eb5602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/Decke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/ 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2480617" name="e2df9aa0-bbbe-11ef-80ae-dfc8788028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0989248" name="e2df9aa0-bbbe-11ef-80ae-dfc87880283d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8945104" name="e819a5b0-bbbe-11ef-b697-cbf3210298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1757447" name="e819a5b0-bbbe-11ef-b697-cbf3210298ce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Zopfstr.18, 8965 Berikon</w:t>
          </w:r>
        </w:p>
        <w:p>
          <w:pPr>
            <w:spacing w:before="0" w:after="0"/>
          </w:pPr>
          <w:r>
            <w:t>66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