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 Ahornsteig 5, 6047 Horw,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970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203281403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4419054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