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Stockwerk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0430494" name="019e92a7-0d45-7533-8083-9bf9b43401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894434" name="019e92a7-0d45-7533-8083-9bf9b43401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2508170" name="019e92a7-4676-705a-9031-2971fdc392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256956" name="019e92a7-4676-705a-9031-2971fdc392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Eingang, 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4624377" name="019e92ab-15fa-73d3-a654-2bba3df0c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62836" name="019e92ab-15fa-73d3-a654-2bba3df0c8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0899107" name="019e92ab-651e-777a-ac98-a08ed57416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796724" name="019e92ab-651e-777a-ac98-a08ed57416c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Eingang, Zimmer, Wohnzimmer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5012628" name="019e92ac-00e4-7f0b-a2a3-ebedf1db13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12374" name="019e92ac-00e4-7f0b-a2a3-ebedf1db139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8501898" name="019e92ac-4d1e-7001-bd2b-5f25ffbefc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549290" name="019e92ac-4d1e-7001-bd2b-5f25ffbefca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Eingang,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2975194" name="019e92ac-f815-7d41-b943-dc03cf9658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852878" name="019e92ac-f815-7d41-b943-dc03cf9658f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7039147" name="019e92ad-4298-75b0-8cef-9953c0c8a7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157435" name="019e92ad-4298-75b0-8cef-9953c0c8a7b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Eingang,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8632929" name="019e92ad-c8e7-7113-a654-7822d65f4c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060969" name="019e92ad-c8e7-7113-a654-7822d65f4cc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1477690" name="019e92ad-ee0e-7ad0-988b-ea7bb98d6b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709040" name="019e92ad-ee0e-7ad0-988b-ea7bb98d6bc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2692171" name="019e92af-557f-795c-b0a4-01f94570a0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148428" name="019e92af-557f-795c-b0a4-01f94570a07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658652" name="019e92af-87af-72bd-abd5-47fd91a620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375904" name="019e92af-87af-72bd-abd5-47fd91a6200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8629439" name="019e92b0-86ec-74c8-bb09-52151c5676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222153" name="019e92b0-86ec-74c8-bb09-52151c5676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1222646" name="019e92b0-aac0-73eb-b15f-856161782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845555" name="019e92b0-aac0-73eb-b15f-85616178263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0888063" name="019e92b0-fda8-787b-99a4-6560584794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286156" name="019e92b0-fda8-787b-99a4-6560584794f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5867985" name="019e92b1-22a4-7c75-8d7c-bfea224a53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340289" name="019e92b1-22a4-7c75-8d7c-bfea224a53e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7109031" name="019e92b2-9d9d-76fc-9037-d2f59f27ba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898325" name="019e92b2-9d9d-76fc-9037-d2f59f27bab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4785511" name="019e92b3-37ad-7f56-a8fb-2875e45859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045720" name="019e92b3-37ad-7f56-a8fb-2875e458592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173953" name="019e92b3-dbac-7877-b399-501a7e63c7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336000" name="019e92b3-dbac-7877-b399-501a7e63c7c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2191501" name="019e92b3-f560-7017-8b0a-d2981fe38a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901468" name="019e92b3-f560-7017-8b0a-d2981fe38a3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756039" name="019e92b4-deeb-7cd5-aeb7-01f65c27e0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538752" name="019e92b4-deeb-7cd5-aeb7-01f65c27e0e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8028860" name="019e92b5-1970-7a07-81d1-f885e1eea3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076105" name="019e92b5-1970-7a07-81d1-f885e1eea30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605430" name="019e92b5-8079-724a-97d3-760fb545d0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175082" name="019e92b5-8079-724a-97d3-760fb545d06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1370045" name="019e92b5-ac15-7550-87a8-0dbfd26a9a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877333" name="019e92b5-ac15-7550-87a8-0dbfd26a9a0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Stockwerk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7654539" name="019e92b7-b63d-705e-a0ee-54f61796a1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651693" name="019e92b7-b63d-705e-a0ee-54f61796a1d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Cheminée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526961" name="019e930e-c4fd-722a-a972-e02fae0732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67344" name="019e930e-c4fd-722a-a972-e02fae0732e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1772637" name="019e930e-e8c6-7a6c-8e49-de6aedf582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962592" name="019e930e-e8c6-7a6c-8e49-de6aedf5824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8594106" name="019e9310-16e9-7954-b801-1582608e98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990765" name="019e9310-16e9-7954-b801-1582608e982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0042454" name="019e9310-383b-7ae2-bce9-cba3b5f768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806196" name="019e9310-383b-7ae2-bce9-cba3b5f768a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Ahornsteig 5, 6047 Horw, Schweiz</w:t>
          </w:r>
        </w:p>
        <w:p>
          <w:pPr>
            <w:spacing w:before="0" w:after="0"/>
          </w:pPr>
          <w:r>
            <w:t>970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