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Zwinggartenstrasse 71,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85883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98918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