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297511" name="019e921f-40b4-78b3-81fe-a2df8faa33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649187" name="019e921f-40b4-78b3-81fe-a2df8faa33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2853995" name="019e921f-5b21-77f9-b1bb-ff7d869b61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969229" name="019e921f-5b21-77f9-b1bb-ff7d869b610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779460" name="019e921f-be2c-7918-8ca1-297d6d297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40351" name="019e921f-be2c-7918-8ca1-297d6d29772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839982" name="019e921f-df13-7e23-95c8-b5307ae434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667012" name="019e921f-df13-7e23-95c8-b5307ae434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455306" name="019e9237-18f2-70f5-ba9c-bc0921942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562354" name="019e9237-18f2-70f5-ba9c-bc092194218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032442" name="019e9237-28de-7838-aeed-287ece7d9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559769" name="019e9237-28de-7838-aeed-287ece7d959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2115420" name="019e9220-ddf0-72d9-887e-a9305da39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719209" name="019e9220-ddf0-72d9-887e-a9305da396f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131231" name="019e9220-ff8e-779f-8bfa-5486b080c5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828301" name="019e9220-ff8e-779f-8bfa-5486b080c5f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882490" name="019e9221-93cb-7f5f-bcb2-04b559050b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967277" name="019e9221-93cb-7f5f-bcb2-04b559050b0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078597" name="019e9221-b15a-74e4-82e1-e8a16fe20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373707" name="019e9221-b15a-74e4-82e1-e8a16fe207a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752699" name="019e9222-c643-7cf4-9fbd-174e8db44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148748" name="019e9222-c643-7cf4-9fbd-174e8db443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631148" name="019e9223-07e0-799b-ad84-bd0297afae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298374" name="019e9223-07e0-799b-ad84-bd0297afae5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944601" name="019e9226-530e-7993-a57a-18f9341377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394466" name="019e9226-530e-7993-a57a-18f93413774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46509" name="019e9226-703f-7a4b-aeab-420bef5c08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740270" name="019e9226-703f-7a4b-aeab-420bef5c08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Küche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572774" name="019e9226-f1f7-7f8f-8f8a-4309f786d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923811" name="019e9226-f1f7-7f8f-8f8a-4309f786d66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101216" name="019e9227-2c4e-7b45-ad81-9fb6edcbb9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668494" name="019e9227-2c4e-7b45-ad81-9fb6edcbb9a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EG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215325" name="019e9228-68d9-74ad-9e0a-e405a8e7e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928648" name="019e9228-68d9-74ad-9e0a-e405a8e7e2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375671" name="019e9228-88b1-7275-be26-ed70fa940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21509" name="019e9228-88b1-7275-be26-ed70fa94019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418004" name="019e922b-df70-74f7-9be6-463dbc7215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373204" name="019e922b-df70-74f7-9be6-463dbc7215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3292551" name="019e922c-04ea-7700-b463-2a056b8cc0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93278" name="019e922c-04ea-7700-b463-2a056b8cc0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321229" name="019e9231-bf78-73f9-940b-f12a806c5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315138" name="019e9231-bf78-73f9-940b-f12a806c566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823559" name="019e9238-e1c3-7882-8123-a7327d6c34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280655" name="019e9238-e1c3-7882-8123-a7327d6c342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703083" name="019e9233-81e6-743d-981e-28cf5612d7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918797" name="019e9233-81e6-743d-981e-28cf5612d75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539506" name="019e9239-37d4-73fa-a9d6-777ce8261e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810955" name="019e9239-37d4-73fa-a9d6-777ce8261ed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511233" name="019e9233-e3ea-7a1b-8bf0-8ff166b19e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124123" name="019e9233-e3ea-7a1b-8bf0-8ff166b19ef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75462" name="019e9239-78ae-7245-a410-94cc2552a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145412" name="019e9239-78ae-7245-a410-94cc2552a55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9846" name="019e923c-a54d-7744-8f8e-0a0c7c31d1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286023" name="019e923c-a54d-7744-8f8e-0a0c7c31d1e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232174" name="019e923c-be4c-709f-a87e-72df193e0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148800" name="019e923c-be4c-709f-a87e-72df193e086f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606373" name="019e923d-1c8e-78a5-8dfc-09a9fb2d2f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361354" name="019e923d-1c8e-78a5-8dfc-09a9fb2d2f8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5560989" name="019e923d-464f-74c6-b082-2d76b06b9a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069015" name="019e923d-464f-74c6-b082-2d76b06b9a8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Zwinggartenstrasse 71, 8600 Dübendorf</w:t>
          </w:r>
        </w:p>
        <w:p>
          <w:pPr>
            <w:spacing w:before="0" w:after="0"/>
          </w:pPr>
          <w:r>
            <w:t>948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