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Ringstrasse 20, 5412 Turgi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956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5703752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3319890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