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3293911" name="019e9191-d9f2-7ea6-8226-c88403120f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930379" name="019e9191-d9f2-7ea6-8226-c88403120fe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5703854" name="019e9191-edc6-74b4-8429-8db6030cf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648805" name="019e9191-edc6-74b4-8429-8db6030cffb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6689431" name="019e9194-814d-7b1a-b7e8-e11d66780b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170091" name="019e9194-814d-7b1a-b7e8-e11d66780b6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616025" name="019e9194-9ee3-795d-814e-e81ebf471c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833138" name="019e9194-9ee3-795d-814e-e81ebf471c5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371974" name="019e9195-3423-7500-aa9e-4da0a038f5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3788753" name="019e9195-3423-7500-aa9e-4da0a038f56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5701074" name="019e9196-cc3a-7568-b69d-877fc39dd0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090402" name="019e9196-cc3a-7568-b69d-877fc39dd0a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8064311" name="019e9198-5189-73a6-8af1-75db2efaaa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615003" name="019e9198-5189-73a6-8af1-75db2efaaa2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7746744" name="019e9198-6c5f-796d-98f4-b7d410762f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044795" name="019e9198-6c5f-796d-98f4-b7d410762fe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 </w:t>
            </w:r>
          </w:p>
          <w:p>
            <w:pPr>
              <w:spacing w:before="0" w:after="0"/>
            </w:pPr>
            <w:r>
              <w:t>EG /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7330623" name="019e919a-30cb-7b13-8aa2-47817ec551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657389" name="019e919a-30cb-7b13-8aa2-47817ec551a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1304730" name="019e919a-5e2a-7b88-a403-7d64dd3f73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92368" name="019e919a-5e2a-7b88-a403-7d64dd3f734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1477980" name="019e91a0-1d1f-7b69-a431-a454e11a24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965730" name="019e91a0-1d1f-7b69-a431-a454e11a241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2817323" name="019e91a0-67f4-75ae-9f31-0526b31095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341992" name="019e91a0-67f4-75ae-9f31-0526b310959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7922866" name="019e91a0-bbe5-7e54-a084-414d223789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095213" name="019e91a0-bbe5-7e54-a084-414d223789a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7313937" name="019e91a0-cda2-7ab8-b7d4-4d9128145a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519463" name="019e91a0-cda2-7ab8-b7d4-4d9128145a1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3114672" name="019e91a1-7ff8-7881-9621-df67f0e9fa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71569" name="019e91a1-7ff8-7881-9621-df67f0e9fa6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5582364" name="019e91a1-98ca-701d-9b96-16cb0330e2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525083" name="019e91a1-98ca-701d-9b96-16cb0330e2d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4599826" name="019e91a8-9386-7322-930f-7ec1a7dd05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770041" name="019e91a8-9386-7322-930f-7ec1a7dd054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3317652" name="019e91a8-a54d-7b56-af6c-a1145b6183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292933" name="019e91a8-a54d-7b56-af6c-a1145b6183a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4007807" name="019e91a9-1e0b-71d2-a5ca-d86c67e6f9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513140" name="019e91a9-1e0b-71d2-a5ca-d86c67e6f9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0866475" name="019e91a9-5165-79b9-9133-8e2107e60d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1026" name="019e91a9-5165-79b9-9133-8e2107e60d3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9201234" name="019e91ac-5a97-7096-bf4a-7a33c4275c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011345" name="019e91ac-5a97-7096-bf4a-7a33c4275c0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5849745" name="019e91ac-7cec-7930-9537-519fbc4ae3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790134" name="019e91ac-7cec-7930-9537-519fbc4ae38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9634038" name="019e91ac-de69-7ebe-ae48-1d8f28debd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215380" name="019e91ac-de69-7ebe-ae48-1d8f28debd6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690151" name="019e91ac-ff4d-7c96-ba5a-ba243be10d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467156" name="019e91ac-ff4d-7c96-ba5a-ba243be10d4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8645354" name="019e91ad-6ee2-7416-84e5-097fc7b13a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253266" name="019e91ad-6ee2-7416-84e5-097fc7b13a5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8461387" name="019e91ad-94ff-728b-a865-3541f53e92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581963" name="019e91ad-94ff-728b-a865-3541f53e923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1261412" name="019e91b1-4379-7a61-a6a1-99e370a160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0078318" name="019e91b1-4379-7a61-a6a1-99e370a1607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5931474" name="019e91b1-5cc3-76a9-9306-06642e40a0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068112" name="019e91b1-5cc3-76a9-9306-06642e40a0b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94930" name="019e91b1-b6da-71a0-8c92-92da93dde9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644784" name="019e91b1-b6da-71a0-8c92-92da93dde97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1372179" name="019e91b1-ce63-7866-af73-c89ab0efc1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053508" name="019e91b1-ce63-7866-af73-c89ab0efc15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Ringstrasse 20, 5412 Turgi</w:t>
          </w:r>
        </w:p>
        <w:p>
          <w:pPr>
            <w:spacing w:before="0" w:after="0"/>
          </w:pPr>
          <w:r>
            <w:t>956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