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Dorfstrasse 20, 8881 Tscherlach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964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86148219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1539958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