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98449" name="019e8d49-ebf0-7942-a383-43f2be20c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800089" name="019e8d49-ebf0-7942-a383-43f2be20c28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901972" name="019e8d49-fe96-7ece-a9bd-030db2547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928597" name="019e8d49-fe96-7ece-a9bd-030db25475e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4467456" name="019e8d4a-6e0e-74ce-9ec4-365a263243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213964" name="019e8d4a-6e0e-74ce-9ec4-365a263243d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714156" name="019e8d4a-9163-7e08-96a7-2b25ba1574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649632" name="019e8d4a-9163-7e08-96a7-2b25ba15741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795661" name="019e8d50-1e6e-7205-bfa0-970c4cfafe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465387" name="019e8d50-1e6e-7205-bfa0-970c4cfafef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896996" name="019e8d50-3bdf-76c8-9bc4-88c26ff2e7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980688" name="019e8d50-3bdf-76c8-9bc4-88c26ff2e77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6157382" name="019e8d50-9bba-751f-ab8a-274a1c94c9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040280" name="019e8d50-9bba-751f-ab8a-274a1c94c92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184556" name="019e8d50-b37c-780f-82f7-51931d179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689973" name="019e8d50-b37c-780f-82f7-51931d1799e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3790136" name="019e8d50-fd36-7d39-afe1-fe34b2d508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710920" name="019e8d50-fd36-7d39-afe1-fe34b2d508e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6483411" name="019e8d51-17b3-7115-be2f-d47d55338b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653355" name="019e8d51-17b3-7115-be2f-d47d55338bb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4613838" name="019e8d54-c9bf-7fc5-bc6b-23fa56363f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40417" name="019e8d54-c9bf-7fc5-bc6b-23fa56363f7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955285" name="019e8d54-e72a-791b-ba2a-50d12b8086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387204" name="019e8d54-e72a-791b-ba2a-50d12b8086d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275447" name="019e8d56-e91a-77f3-afcc-af6311755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370927" name="019e8d56-e91a-77f3-afcc-af6311755fa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862923" name="019e8d57-083b-7c8b-9f3f-640754dc2a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330963" name="019e8d57-083b-7c8b-9f3f-640754dc2ad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240998" name="019e8d57-90ee-7320-b9cd-f81adda545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204989" name="019e8d57-90ee-7320-b9cd-f81adda5458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857984" name="019e8d57-a9ed-71f0-894b-5dda8e6460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287127" name="019e8d57-a9ed-71f0-894b-5dda8e6460d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97043" name="019e8d58-371d-70f3-b508-4a95e323e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35734" name="019e8d58-371d-70f3-b508-4a95e323e8a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9942372" name="019e8d58-5705-7a6c-bc49-69955e9bf8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894403" name="019e8d58-5705-7a6c-bc49-69955e9bf87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192543" name="019e8d5a-d6a4-7e66-a69d-f2606a5585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161048" name="019e8d5a-d6a4-7e66-a69d-f2606a55859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919770" name="019e8d5a-ed24-7e7b-b864-22612e00e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9430" name="019e8d5a-ed24-7e7b-b864-22612e00e16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094964" name="019e8d5b-46f5-73df-8a68-605a7a671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236849" name="019e8d5b-46f5-73df-8a68-605a7a671ec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4367532" name="019e8d5b-605e-7e4d-87e2-34e0fe5d05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5052" name="019e8d5b-605e-7e4d-87e2-34e0fe5d053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378891" name="019e8d5e-0f88-7e3e-a7e7-f2139dca3e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030393" name="019e8d5e-0f88-7e3e-a7e7-f2139dca3e4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360222" name="019e8d5e-3c9b-74e1-a392-3bec8dfcd2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676624" name="019e8d5e-3c9b-74e1-a392-3bec8dfcd23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696679" name="019e8d5e-97a1-7612-8681-914c1c0baf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188460" name="019e8d5e-97a1-7612-8681-914c1c0baf7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150048" name="019e8d5e-b2a2-775b-92c5-6ab92bd4ec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126156" name="019e8d5e-b2a2-775b-92c5-6ab92bd4ec8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171007" name="019e8d62-e75c-740e-bd61-791219fc9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946242" name="019e8d62-e75c-740e-bd61-791219fc948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317852" name="019e8d62-fd7c-7a4a-8130-a0ef3cfa40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87935" name="019e8d62-fd7c-7a4a-8130-a0ef3cfa406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425433" name="019e8d63-554a-762c-a38b-e2fe29ffe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647597" name="019e8d63-554a-762c-a38b-e2fe29ffe8e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617136" name="019e8d63-8330-7c1c-9df1-4a44adc24b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513609" name="019e8d63-8330-7c1c-9df1-4a44adc24b8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842322" name="019e8d63-f2e0-7a1a-afe8-fd27b226a0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622639" name="019e8d63-f2e0-7a1a-afe8-fd27b226a0a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225846" name="019e8d64-134a-701b-8415-9ee5e2750d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631558" name="019e8d64-134a-701b-8415-9ee5e2750d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991674" name="019e8d65-91a3-7cd6-b483-583da5e7a1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690901" name="019e8d65-91a3-7cd6-b483-583da5e7a14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8869054" name="019e8d65-a48a-7ab7-85d3-7637859e88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208469" name="019e8d65-a48a-7ab7-85d3-7637859e8822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43420" name="019e8d68-0f1d-7401-ab90-214f7f5134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633171" name="019e8d68-0f1d-7401-ab90-214f7f51341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5575773" name="019e8d68-2c65-76a4-86f0-40d70d9114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041507" name="019e8d68-2c65-76a4-86f0-40d70d911471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7151003" name="019e8d68-883a-766d-a6f7-7b88f883e1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267453" name="019e8d68-883a-766d-a6f7-7b88f883e14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001503" name="019e8d68-a154-759e-860a-d8a783a63e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565145" name="019e8d68-a154-759e-860a-d8a783a63e7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968823" name="019e8d6d-f999-7227-a71f-2b90f91db9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935072" name="019e8d6d-f999-7227-a71f-2b90f91db9b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859607" name="019e8d6e-186e-7a72-8646-da9c511219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651199" name="019e8d6e-186e-7a72-8646-da9c511219c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Dorfstrasse 20, 8881 Tscherlach</w:t>
          </w:r>
        </w:p>
        <w:p>
          <w:pPr>
            <w:spacing w:before="0" w:after="0"/>
          </w:pPr>
          <w:r>
            <w:t>964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