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Rosenbergstrasse 18, 9553 Kirchberg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959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98280251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8193974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