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DG- 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1637044" name="019e8343-63c8-7fc6-8a00-ebe783ab70a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3960885" name="019e8343-63c8-7fc6-8a00-ebe783ab70ac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6141491" name="019e8343-7270-77ca-afb1-d8d122a0c6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8734665" name="019e8343-7270-77ca-afb1-d8d122a0c693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363297" name="019e8344-cf05-7c02-8fa4-48eee28c18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2554412" name="019e8344-cf05-7c02-8fa4-48eee28c18f0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622274" name="019e8344-e54e-76ce-af66-808c62afd1f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6618985" name="019e8344-e54e-76ce-af66-808c62afd1fa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4916376" name="019e8345-6be0-737f-b03a-a364c2afc89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0193699" name="019e8345-6be0-737f-b03a-a364c2afc890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7216239" name="019e8345-d083-7105-b51c-2f7f9f4f22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3461237" name="019e8345-d083-7105-b51c-2f7f9f4f22b4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4458765" name="019e8347-4162-7855-93c1-71d23e6e11b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0933158" name="019e8347-4162-7855-93c1-71d23e6e11b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1516315" name="019e8347-50b4-707b-8b04-a837d7c2ed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833390" name="019e8347-50b4-707b-8b04-a837d7c2ed97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95817946" name="019e8348-3982-79d8-adca-4265c7e27f1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3444254" name="019e8348-3982-79d8-adca-4265c7e27f1f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348204" name="019e8348-5218-72a0-95f8-48203429c40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3103765" name="019e8348-5218-72a0-95f8-48203429c40b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40621534" name="019e8349-0dd6-7e9b-a17f-0048a6fdae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3578791" name="019e8349-0dd6-7e9b-a17f-0048a6fdae4f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2385070" name="019e8349-305d-7c5f-816c-f8c1dfe43cd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6573204" name="019e8349-305d-7c5f-816c-f8c1dfe43cde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4912817" name="019e834a-cb72-70e6-b955-d22e6b353a4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9552255" name="019e834a-cb72-70e6-b955-d22e6b353a4c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39215972" name="019e834a-ee94-7824-86c6-4589ec33da3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0038458" name="019e834a-ee94-7824-86c6-4589ec33da34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8295747" name="019e8353-3799-7cbe-a96e-c83a10eff9e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5204761" name="019e8353-3799-7cbe-a96e-c83a10eff9ec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681584" name="019e8353-468c-7cb3-931d-898df7764c3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1706916" name="019e8353-468c-7cb3-931d-898df7764c3f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4594832" name="019e8353-c6f5-7ecd-9ac1-75043beb2d9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0951249" name="019e8353-c6f5-7ecd-9ac1-75043beb2d9d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3525082" name="019e8353-ec6d-7928-848c-dcc4bd708b0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3322615" name="019e8353-ec6d-7928-848c-dcc4bd708b03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5859585" name="019e8355-0b91-7a64-aafa-c6c570d5a2a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2890427" name="019e8355-0b91-7a64-aafa-c6c570d5a2a3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9023936" name="019e8355-37f3-75cd-8136-ba8b607ba1e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3608969" name="019e8355-37f3-75cd-8136-ba8b607ba1ee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EG- 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72269923" name="019e8356-e0a8-748f-b476-f000b0290c4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4785428" name="019e8356-e0a8-748f-b476-f000b0290c4c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46348123" name="019e8356-f71e-7f1f-bc62-49486135647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698719" name="019e8356-f71e-7f1f-bc62-494861356477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7394044" name="019e8358-2b5a-749c-a5ce-36072fa3224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3275866" name="019e8358-2b5a-749c-a5ce-36072fa32249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48310825" name="019e8358-4686-7c7c-a05e-8700fc346ce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0077393" name="019e8358-4686-7c7c-a05e-8700fc346ced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Rosenbergstrasse 18, 9553 Kirchberg</w:t>
          </w:r>
        </w:p>
        <w:p>
          <w:pPr>
            <w:spacing w:before="0" w:after="0"/>
          </w:pPr>
          <w:r>
            <w:t>959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footer.xml" Type="http://schemas.openxmlformats.org/officeDocument/2006/relationships/footer" Id="rId28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