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 Myrthenweg 2, 7000 Chur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969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91726251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78946362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