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891008" name="019e8e37-b817-7a0b-861a-a83c8e1c6c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712699" name="019e8e37-b817-7a0b-861a-a83c8e1c6c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683561" name="019e8e37-fb46-76b7-9546-a925e6130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782332" name="019e8e37-fb46-76b7-9546-a925e6130ff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4958861" name="019e8e38-a9dc-7e97-8b09-ee1ab624f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814349" name="019e8e38-a9dc-7e97-8b09-ee1ab624fb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299638" name="019e8e38-c5ea-7884-8c12-3c3b09090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633199" name="019e8e38-c5ea-7884-8c12-3c3b0909093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080283" name="019e8e39-44e4-7d1e-be76-4188a521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11083" name="019e8e39-44e4-7d1e-be76-4188a52194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687838" name="019e8e39-6856-7911-9808-a732eb879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336498" name="019e8e39-6856-7911-9808-a732eb879cf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1930160" name="019e8e3a-e685-7374-aa57-303f1f08e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624603" name="019e8e3a-e685-7374-aa57-303f1f08e9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170736" name="019e8e3b-b621-7ca5-80fc-6d561e2fd3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592807" name="019e8e3b-b621-7ca5-80fc-6d561e2fd37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6442685" name="019e8e3b-f6e6-7a6a-900a-01e67f2002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26954" name="019e8e3b-f6e6-7a6a-900a-01e67f2002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417543" name="019e8e3c-618e-7ce9-9216-f91d5784e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026267" name="019e8e3c-618e-7ce9-9216-f91d5784e27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808679" name="019e8e3d-8253-736b-9c94-a23a0a509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497337" name="019e8e3d-8253-736b-9c94-a23a0a509df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354477" name="019e8e3d-92f4-76f2-b613-51dd37a1b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895804" name="019e8e3d-92f4-76f2-b613-51dd37a1be8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9068099" name="019e8e3e-8300-7291-af77-7cd10c54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126052" name="019e8e3e-8300-7291-af77-7cd10c54a46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6572442" name="019e8e3e-aa3b-7391-ade5-44d6c166dc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647864" name="019e8e3e-aa3b-7391-ade5-44d6c166dc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1804001" name="019e8e3f-028f-716f-8870-48d70cb88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803600" name="019e8e3f-028f-716f-8870-48d70cb883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4285850" name="019e8e3f-24ad-724a-a393-68f45ababa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455476" name="019e8e3f-24ad-724a-a393-68f45ababa3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</w:t>
            </w:r>
          </w:p>
          <w:p>
            <w:pPr>
              <w:spacing w:before="0" w:after="0"/>
            </w:pPr>
            <w:r>
              <w:t>UG-OG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1007" name="019e8e40-77b6-7862-9313-3db94d5ac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839825" name="019e8e40-77b6-7862-9313-3db94d5ac8f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881420" name="019e8e40-a25d-7a23-b4e4-9c154419a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425318" name="019e8e40-a25d-7a23-b4e4-9c154419ae5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1232671" name="019e8e57-1b07-7bb6-bb26-7ec141986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651765" name="019e8e57-1b07-7bb6-bb26-7ec1419869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458758" name="019e8e57-43c3-7a5f-b8a7-2f5d5a930d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259088" name="019e8e57-43c3-7a5f-b8a7-2f5d5a930d1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3682739" name="019e8e57-fd26-7643-8704-872b40dda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156881" name="019e8e57-fd26-7643-8704-872b40dda92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79702" name="019e8e58-1c98-7aea-9806-66e18838ba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620762" name="019e8e58-1c98-7aea-9806-66e18838ba7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41620" name="019e8e58-88ad-7ee0-8732-1fa16a8fd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426406" name="019e8e58-88ad-7ee0-8732-1fa16a8fdbb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126627" name="019e8e58-9d24-7c02-a11b-c222f847f4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344202" name="019e8e58-9d24-7c02-a11b-c222f847f49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204433" name="019e8e59-3daa-7117-9114-188e5c165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549807" name="019e8e59-3daa-7117-9114-188e5c165cc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656051" name="019e8e59-5a6c-760a-a855-236be1a8d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029346" name="019e8e59-5a6c-760a-a855-236be1a8d43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586309" name="019e8e59-a864-7294-9164-6be6dd87a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334025" name="019e8e59-a864-7294-9164-6be6dd87abf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645510" name="019e8e59-cdf4-7c4b-abbb-9c7a96d5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093718" name="019e8e59-cdf4-7c4b-abbb-9c7a96d5d62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945217" name="019e8e5a-12bb-72f0-8436-ddd04bf35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794687" name="019e8e5a-12bb-72f0-8436-ddd04bf3549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4870047" name="019e8e5a-1aa4-7cfe-ab3a-2db4dddda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435752" name="019e8e5a-1aa4-7cfe-ab3a-2db4dddda78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817929" name="019e8e5b-4d5d-738f-8640-7a116f946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840177" name="019e8e5b-4d5d-738f-8640-7a116f946ca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149730" name="019e8e5b-67e9-7f0b-a67c-75f0a04f2f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244578" name="019e8e5b-67e9-7f0b-a67c-75f0a04f2f6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Stockwerk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2385435" name="019e8e5d-1c98-7e79-860e-dfcbde8b1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660513" name="019e8e5d-1c98-7e79-860e-dfcbde8b1a2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630745" name="019e8e5d-3df7-76d0-8f0e-7fe6cf15a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79631" name="019e8e5d-3df7-76d0-8f0e-7fe6cf15a51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Garagenboden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667209" name="019e8e5e-a64b-789b-ad3c-4dd454d884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494171" name="019e8e5e-a64b-789b-ad3c-4dd454d884f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973584" name="019e8e5e-d43e-7b66-86eb-b23727324f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302679" name="019e8e5e-d43e-7b66-86eb-b23727324f7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Heisswasserleitungen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713448" name="019e8e5f-c909-77a0-a0f1-5fb9ba066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500542" name="019e8e5f-c909-77a0-a0f1-5fb9ba066f5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782305" name="019e8e5f-dbbb-7ea1-8f99-03f816bc6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761750" name="019e8e5f-dbbb-7ea1-8f99-03f816bc63f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4924897" name="019e8e78-2aee-7564-b15c-057f528f3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068842" name="019e8e78-2aee-7564-b15c-057f528f3c7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601866" name="019e8e78-53b8-75b7-a468-c6912bc5a7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941527" name="019e8e78-53b8-75b7-a468-c6912bc5a768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Fassadensockel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4283364" name="019e8e78-bffd-7722-a4b5-354cde056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268232" name="019e8e78-bffd-7722-a4b5-354cde0567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236346" name="019e8e79-0073-717c-a4a2-4b8ea89d98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010514" name="019e8e79-0073-717c-a4a2-4b8ea89d988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Myrthenweg 2, 7000 Chur</w:t>
          </w:r>
        </w:p>
        <w:p>
          <w:pPr>
            <w:spacing w:before="0" w:after="0"/>
          </w:pPr>
          <w:r>
            <w:t>969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