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Schwäderlochstrasse 10, 7250 Klosters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750467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3844913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