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475192" name="019e8d53-3fd1-7dcb-8be8-bab04e830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174807" name="019e8d53-3fd1-7dcb-8be8-bab04e830a6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250102" name="019e8d53-960e-7d7e-aa9f-09c211e761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264065" name="019e8d53-960e-7d7e-aa9f-09c211e761d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Unterdach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Abdichtungsbahn</w:t>
            </w:r>
          </w:p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256647" name="019e8d55-b27b-7d86-aa77-7ff2ec091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283047" name="019e8d55-b27b-7d86-aa77-7ff2ec0916e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329282" name="019e8d55-f030-7a7a-a256-82ad154605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325058" name="019e8d55-f030-7a7a-a256-82ad1546057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Laube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360595" name="019e8d58-4f98-7660-be44-a58ebeda1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375859" name="019e8d58-4f98-7660-be44-a58ebeda1f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002968" name="019e8d58-9100-713b-a375-f3b82e9539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31569" name="019e8d58-9100-713b-a375-f3b82e9539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948329" name="019e8d5c-c0b3-75a6-b7a4-1e68376ed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612374" name="019e8d5c-c0b3-75a6-b7a4-1e68376eda7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0925702" name="019e8d5c-f30b-7692-b052-73ee60cb0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483695" name="019e8d5c-f30b-7692-b052-73ee60cb06d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221728" name="019e8d74-a1ee-7a09-b579-f335f0730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502895" name="019e8d74-a1ee-7a09-b579-f335f07303f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583607" name="019e8d74-eb38-7b0f-9c20-d6ac10aa99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03934" name="019e8d74-eb38-7b0f-9c20-d6ac10aa99d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545007" name="019e8d76-0f54-7e9b-8e43-a7824b601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06057" name="019e8d76-0f54-7e9b-8e43-a7824b601a4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220325" name="019e8d76-2d41-7d00-9a03-76fb30a955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9308" name="019e8d76-2d41-7d00-9a03-76fb30a955e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871658" name="019e8d77-9259-7e42-b4e7-3f8ae9a9f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271925" name="019e8d77-9259-7e42-b4e7-3f8ae9a9fd2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424220" name="019e8d77-acc1-76f9-8345-3cf0effca6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680521" name="019e8d77-acc1-76f9-8345-3cf0effca69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603543" name="019e8d7f-3db9-7f0a-9d36-c0e23680e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651673" name="019e8d7f-3db9-7f0a-9d36-c0e23680ed2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487655" name="019e8d7f-5433-7e27-998f-e92f3c34cf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480915" name="019e8d7f-5433-7e27-998f-e92f3c34cf0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7959665" name="019e8d80-c8cb-7cca-93dc-c07b1a27e2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222754" name="019e8d80-c8cb-7cca-93dc-c07b1a27e22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154009" name="019e8d80-ea56-7822-a61d-88f942eac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685555" name="019e8d80-ea56-7822-a61d-88f942eac7d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Dämmung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438520" name="019e8d88-47cf-7c75-a47f-b53ba7e8ea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955317" name="019e8d88-47cf-7c75-a47f-b53ba7e8ea3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459065" name="019e8d88-867f-7637-8e00-ce5879191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351584" name="019e8d88-867f-7637-8e00-ce587919116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0781875" name="019e8d8b-e94d-7ab8-91f7-6f5329734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83076" name="019e8d8b-e94d-7ab8-91f7-6f532973497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789643" name="019e8d8c-0873-7700-acc0-a997b44c3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567266" name="019e8d8c-0873-7700-acc0-a997b44c32c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028676" name="019e8d95-987c-7f6d-9540-a3fa9045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784348" name="019e8d95-987c-7f6d-9540-a3fa9045130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306295" name="019e8d95-bea0-7f77-a88c-f3a5d6c60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763121" name="019e8d95-bea0-7f77-a88c-f3a5d6c60fb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107110" name="019e8d97-0d48-716e-8d6d-827b75a2cd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543322" name="019e8d97-0d48-716e-8d6d-827b75a2cdf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953881" name="019e8d97-287c-74ad-912f-30b76d9bbc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828540" name="019e8d97-287c-74ad-912f-30b76d9bbc9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071429" name="019e8d9e-7266-716c-98eb-474cee6f4d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99230" name="019e8d9e-7266-716c-98eb-474cee6f4dc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896356" name="019e8d9e-941e-7a40-98de-b5b0d4ee2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022213" name="019e8d9e-941e-7a40-98de-b5b0d4ee295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Schwäderlochstrasse 10, 7250 Klosters</w:t>
          </w:r>
        </w:p>
        <w:p>
          <w:pPr>
            <w:spacing w:before="0" w:after="0"/>
          </w:pPr>
          <w:r>
            <w:t>DN 939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