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Leumweg 2, 7323 Vilters-Wangs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53292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48847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