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Leumweg 2, 7323 Vilters-Wangs</w:t>
          </w:r>
        </w:p>
        <w:p>
          <w:pPr>
            <w:spacing w:before="0" w:after="0"/>
          </w:pPr>
          <w:r>
            <w:t>955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