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8545443" name="019e8803-d275-7967-b3c5-5a00e51a3b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2337598" name="019e8803-d275-7967-b3c5-5a00e51a3b4c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729467" name="019e8804-4b9d-7aab-842d-0fca31df22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2194838" name="019e8804-4b9d-7aab-842d-0fca31df223a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EG / 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6244960" name="019e8806-2a96-7474-91b1-729d6d8113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3983594" name="019e8806-2a96-7474-91b1-729d6d81138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4986059" name="019e8806-5f72-7de5-acad-2eaa15f328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0841919" name="019e8806-5f72-7de5-acad-2eaa15f328f9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6650512" name="019e8808-a8fc-7f2c-b5fa-716e50e5b7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5701045" name="019e8808-a8fc-7f2c-b5fa-716e50e5b77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5830421" name="019e8808-c10b-7cc5-a96f-ecaf21fbe5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6961231" name="019e8808-c10b-7cc5-a96f-ecaf21fbe59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4822411" name="019e880b-97a1-70c2-b50b-0ad1a68e6b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6580322" name="019e880b-97a1-70c2-b50b-0ad1a68e6b8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4625702" name="019e880b-a88c-7e7e-bc15-d9a84c999f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9146565" name="019e880b-a88c-7e7e-bc15-d9a84c999fa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4349505" name="019e880e-7ecf-7b8b-8e41-35121aab6a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0440054" name="019e880e-7ecf-7b8b-8e41-35121aab6ae6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0410277" name="019e880e-9d62-74bb-9c70-6152fc087b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2110856" name="019e880e-9d62-74bb-9c70-6152fc087b2d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8796582" name="019e8810-2c0b-77d9-8ab0-68c33c804f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2589902" name="019e8810-2c0b-77d9-8ab0-68c33c804fa9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8098188" name="019e8810-4918-7a7e-b8db-15e5784a5a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6490840" name="019e8810-4918-7a7e-b8db-15e5784a5aef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Leichtbauelemente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9357498" name="019e8814-ab23-7ad6-b619-99b1bea7bb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5191917" name="019e8814-ab23-7ad6-b619-99b1bea7bb6b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9568964" name="019e8814-c81d-7c24-9eb2-07e39758c7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3286887" name="019e8814-c81d-7c24-9eb2-07e39758c7e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2671668" name="019e8818-c629-70af-bf0f-ccc4f2a502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6616916" name="019e8818-c629-70af-bf0f-ccc4f2a5022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9021277" name="019e8818-ef46-71a4-aa1a-aee44be3c0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9479169" name="019e8818-ef46-71a4-aa1a-aee44be3c016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4831818" name="019e8819-5ef5-7c29-80a0-b760ec6587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9105162" name="019e8819-5ef5-7c29-80a0-b760ec65873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4486887" name="019e8819-86d0-75dc-b89e-061ebda176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8791525" name="019e8819-86d0-75dc-b89e-061ebda176db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0206880" name="019e8824-f945-75dc-8083-b856d0f7f0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2463803" name="019e8824-f945-75dc-8083-b856d0f7f040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2730735" name="019e8825-1b09-7f7b-8e4f-c5588b7514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2532024" name="019e8825-1b09-7f7b-8e4f-c5588b751417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247370" name="019e8827-2235-7aa1-be7c-e2f2decb27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0030717" name="019e8827-2235-7aa1-be7c-e2f2decb27e1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0200345" name="019e8827-7374-7f7e-b9da-dde29cd4d9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3772559" name="019e8827-7374-7f7e-b9da-dde29cd4d97d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1063296" name="019e882b-6946-7a1f-bf99-67869ee682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0785709" name="019e882b-6946-7a1f-bf99-67869ee68243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9871703" name="019e882b-813c-7e61-acaa-e8ecc82af7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3869610" name="019e882b-813c-7e61-acaa-e8ecc82af77b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0779869" name="019e8831-2f97-7d2e-9eda-2a79693f05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2529016" name="019e8831-2f97-7d2e-9eda-2a79693f050d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3411139" name="019e8831-4186-7992-8d67-b1a7583b95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9333313" name="019e8831-4186-7992-8d67-b1a7583b95b9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5404755" name="019e8831-9dd2-70b6-be59-a97d469fb1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5788406" name="019e8831-9dd2-70b6-be59-a97d469fb1f5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6841375" name="019e8831-c18f-7a6d-a44a-cd9d46d5c4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1542902" name="019e8831-c18f-7a6d-a44a-cd9d46d5c4a5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0955696" name="019e8837-e6eb-735d-8dc5-696ec87d7e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3024496" name="019e8837-e6eb-735d-8dc5-696ec87d7efa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1462118" name="019e8838-05f3-708e-9a4b-f89153cfce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2203753" name="019e8838-05f3-708e-9a4b-f89153cfcea7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Leumweg 2, 7323 Vilters-Wangs</w:t>
          </w:r>
        </w:p>
        <w:p>
          <w:pPr>
            <w:spacing w:before="0" w:after="0"/>
          </w:pPr>
          <w:r>
            <w:t>955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