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Gartenhaus Meisenstrasse 2, 9244 Niederuzwil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954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8022667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040089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