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Kaninchenstall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1762823" name="019e82e5-1512-75fc-8beb-19194ef48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733665" name="019e82e5-1512-75fc-8beb-19194ef487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3624040" name="019e82e5-4f06-74b9-8bfa-5f280a57a4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0389099" name="019e82e5-4f06-74b9-8bfa-5f280a57a43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484577" name="019e8bfb-a7c4-73b9-a13c-f3170b09d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08274" name="019e8bfb-a7c4-73b9-a13c-f3170b09d48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7553534" name="019e8bfb-cdaa-756a-9f45-df9280927d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90727" name="019e8bfb-cdaa-756a-9f45-df9280927de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