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Wildensteinerstrasse 16, 4416 Bubendorf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7517827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340391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