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Wildensteinerstrasse 16, 4416 Bubendorf</w:t>
          </w:r>
        </w:p>
        <w:p>
          <w:pPr>
            <w:spacing w:before="0" w:after="0"/>
          </w:pPr>
          <w:r>
            <w:t>DN 950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