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3843501" name="019e87dc-3784-72b3-a414-03a0448328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70838" name="019e87dc-3784-72b3-a414-03a04483289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651238" name="019e87dc-60e8-74e0-900a-ba8d4a96ab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463975" name="019e87dc-60e8-74e0-900a-ba8d4a96ab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8513645" name="019e87dd-73b7-7228-ab02-517f6d37e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330564" name="019e87dd-73b7-7228-ab02-517f6d37e3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5577459" name="019e87dd-ea8c-7d6a-a171-ac771a3bc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438397" name="019e87dd-ea8c-7d6a-a171-ac771a3bcb6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2773365" name="019e87e0-869d-70a7-aec8-dbf14028b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852082" name="019e87e0-869d-70a7-aec8-dbf14028b24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981007" name="019e87e0-d6b4-7e4f-bc7d-dc136b1d1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59925" name="019e87e0-d6b4-7e4f-bc7d-dc136b1d154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7616193" name="019e87e2-a99b-7b65-96ef-301a0d7b9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309523" name="019e87e2-a99b-7b65-96ef-301a0d7b90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404285" name="019e87e2-d994-7956-b7e0-502b0fab6b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912271" name="019e87e2-d994-7956-b7e0-502b0fab6b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8912111" name="019e87e3-d461-745a-a849-adec23b2b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28397" name="019e87e3-d461-745a-a849-adec23b2bb5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195548" name="019e87e4-02c3-73e7-b133-7d7cd41b0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29622" name="019e87e4-02c3-73e7-b133-7d7cd41b00a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1896187" name="019e87e4-edaa-7214-8f19-a95274fa9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286708" name="019e87e4-edaa-7214-8f19-a95274fa985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7130229" name="019e87e5-ba73-7a57-93e7-46ade1f042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192398" name="019e87e5-ba73-7a57-93e7-46ade1f0425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1020195" name="019e87e6-4d3d-715d-b1f7-65d2552b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402244" name="019e87e6-4d3d-715d-b1f7-65d2552b75e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688436" name="019e87e6-8bbf-7bbc-aba0-47dbbc7ca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308570" name="019e87e6-8bbf-7bbc-aba0-47dbbc7caa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Geländer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1033577" name="019e87ed-5ddd-799e-b85e-844168d84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072635" name="019e87ed-5ddd-799e-b85e-844168d8475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741556" name="019e87ed-8eaf-7fc3-8bc4-dbd3bf19a4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11879" name="019e87ed-8eaf-7fc3-8bc4-dbd3bf19a40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9648439" name="019e8804-1ee9-70ed-9c70-b3c84f2103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17905" name="019e8804-1ee9-70ed-9c70-b3c84f21034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04307" name="019e8804-6a9c-7f1c-b99f-dd9e69909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86232" name="019e8804-6a9c-7f1c-b99f-dd9e699097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951324" name="019e8805-780a-76e4-bb68-1eb86dfd4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036630" name="019e8805-780a-76e4-bb68-1eb86dfd4fe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507749" name="019e8805-d2f0-7ad0-aad8-5df713e4c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90222" name="019e8805-d2f0-7ad0-aad8-5df713e4ce6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364405" name="019e8807-024b-775d-8de9-846ba2215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08838" name="019e8807-024b-775d-8de9-846ba2215e2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790692" name="019e8807-4cde-7a94-a1ce-47afeac0f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80052" name="019e8807-4cde-7a94-a1ce-47afeac0f1a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178599" name="019e8808-22c1-7049-97cc-d5b9e066f2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358923" name="019e8808-22c1-7049-97cc-d5b9e066f25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489732" name="019e8808-5aa6-7b1c-8347-8b62704f0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47685" name="019e8808-5aa6-7b1c-8347-8b62704f03a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9353416" name="019e881d-cf87-7c34-b92d-7d8b89b4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57647" name="019e881d-cf87-7c34-b92d-7d8b89b4350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470213" name="019e881e-0ebd-74fb-8b31-55f92a8e2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09946" name="019e881e-0ebd-74fb-8b31-55f92a8e2d3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0127453" name="019e881e-d4d7-7ae8-8a9b-c38ce086e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730619" name="019e881e-d4d7-7ae8-8a9b-c38ce086eb4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48546" name="019e881f-0c56-7376-98ee-8b69a6c9d8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86004" name="019e881f-0c56-7376-98ee-8b69a6c9d8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9069822" name="019e8821-c017-7a4c-8048-b890141151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688401" name="019e8821-c017-7a4c-8048-b8901411513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906566" name="019e8821-e487-7f8d-b384-93bd1a705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41474" name="019e8821-e487-7f8d-b384-93bd1a705f1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9444118" name="019e8829-7c61-7c3b-addc-e4bae3b0d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26371" name="019e8829-7c61-7c3b-addc-e4bae3b0d39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830046" name="019e8829-a172-75a8-a665-fd4a1cfa8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383312" name="019e8829-a172-75a8-a665-fd4a1cfa8e1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 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833223" name="019e882a-7272-720b-938a-e85b17722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339855" name="019e882a-7272-720b-938a-e85b177224c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304457" name="019e882a-a3e7-7646-8b25-a1d7181fa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12972" name="019e882a-a3e7-7646-8b25-a1d7181fa3a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6896362" name="019e8835-fc26-7d31-ae7d-e61c0e0ee4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951256" name="019e8835-fc26-7d31-ae7d-e61c0e0ee4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723884" name="019e8836-63d5-7c17-b900-9734983a2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136150" name="019e8836-63d5-7c17-b900-9734983a239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93077748" name="019e8837-95a7-70fb-b820-05126d527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523937" name="019e8837-95a7-70fb-b820-05126d52784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646371" name="019e8838-03f6-7fb7-8659-ea21a7aa7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22083" name="019e8838-03f6-7fb7-8659-ea21a7aa79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5004788" name="019e8838-c562-7900-a5a9-de26153a0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844744" name="019e8838-c562-7900-a5a9-de26153a0f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52306" name="019e8838-ff56-7b1c-8b7a-ad8469708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740366" name="019e8838-ff56-7b1c-8b7a-ad8469708bf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173880" name="019e883c-9719-7246-aea0-a251219a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509596" name="019e883c-9719-7246-aea0-a251219ab20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295001" name="019e883c-b58b-7349-baae-dabe231ea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037244" name="019e883c-b58b-7349-baae-dabe231eab0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Wildensteinerstrasse 16, 4416 Bubendorf</w:t>
          </w:r>
        </w:p>
        <w:p>
          <w:pPr>
            <w:spacing w:before="0" w:after="0"/>
          </w:pPr>
          <w:r>
            <w:t>DN 950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