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Brandschutzplatte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Schlacke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Schlacke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Uerschenstrasse 33, 8493 Saland</w:t>
          </w:r>
        </w:p>
        <w:p>
          <w:pPr>
            <w:spacing w:before="0" w:after="0"/>
          </w:pPr>
          <w:r>
            <w:t>DN 934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