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Uerschenstrasse 33, 8493 Saland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99045928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2615722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