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EG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92800466" name="019e6d85-ad5b-77c6-be24-c8f1ffe84f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0662682" name="019e6d85-ad5b-77c6-be24-c8f1ffe84f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8027607" name="019e6d85-dbc7-7fad-96e8-19c5e15a50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0431058" name="019e6d85-dbc7-7fad-96e8-19c5e15a509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OG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6329434" name="019e6d88-d338-7243-ac55-3f5bfb4b2b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3581320" name="019e6d88-d338-7243-ac55-3f5bfb4b2b8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9111399" name="019e6d89-5196-7bc0-84ec-2fd069df9b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1663077" name="019e6d89-5196-7bc0-84ec-2fd069df9bb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EG-DG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78812409" name="019e6d8e-7a6f-75e2-9248-cef11df24e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0638305" name="019e6d8e-7a6f-75e2-9248-cef11df24ee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4094765" name="019e6d8e-a5cc-7882-bef1-53be03eddb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7978434" name="019e6d8e-a5cc-7882-bef1-53be03eddbb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Uerschenstrasse 33, 8493 Saland</w:t>
          </w:r>
        </w:p>
        <w:p>
          <w:pPr>
            <w:spacing w:before="0" w:after="0"/>
          </w:pPr>
          <w:r>
            <w:t>DN 934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