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081050" name="019e6e64-b12b-79e0-8c31-1fd353f236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287790" name="019e6e64-b12b-79e0-8c31-1fd353f2368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134326" name="019e6e65-4ace-7f26-aa03-a1cac17a3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28733" name="019e6e65-4ace-7f26-aa03-a1cac17a35b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738678" name="019e6e67-1a06-79a5-85c5-5e8ba69c5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904142" name="019e6e67-1a06-79a5-85c5-5e8ba69c50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848544" name="019e6e68-681a-7147-8c48-4a5dd4683d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550183" name="019e6e68-681a-7147-8c48-4a5dd4683d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Bügelzimmer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553456" name="019e6e6d-7d4c-7b46-a2e6-ced75c464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164276" name="019e6e6d-7d4c-7b46-a2e6-ced75c464e2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478391" name="019e6e6e-1cd2-7657-ba40-aaa0e22a0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795975" name="019e6e6e-1cd2-7657-ba40-aaa0e22a02a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713630" name="019e6e6f-21f6-7a82-9163-26e9a94eca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864990" name="019e6e6f-21f6-7a82-9163-26e9a94eca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682915" name="019e6e70-2825-76e5-98b1-d23d676602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034364" name="019e6e70-2825-76e5-98b1-d23d676602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071169" name="019e6e71-07af-797a-a9e7-f0c1115506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926646" name="019e6e71-07af-797a-a9e7-f0c11155067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98775" name="019e6e73-0931-7cfe-9525-22f963e48f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661550" name="019e6e73-0931-7cfe-9525-22f963e48fc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304263" name="019e6e76-1a90-7aea-bdd0-8d1ef52231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59091" name="019e6e76-1a90-7aea-bdd0-8d1ef52231f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000091" name="019e6e77-4886-7fae-83a3-1ea1a9a563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96760" name="019e6e77-4886-7fae-83a3-1ea1a9a563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86377" name="019e6e78-4787-7b28-96e1-d3ef15ad1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712911" name="019e6e78-4787-7b28-96e1-d3ef15ad100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843973" name="019e6e79-f83d-7370-832f-3ac45506e1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315376" name="019e6e79-f83d-7370-832f-3ac45506e17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639797" name="019e6e7b-cee3-7c8e-9c12-9605fd646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044768" name="019e6e7b-cee3-7c8e-9c12-9605fd6466d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022918" name="019e6e7b-e33c-7ee6-b851-12e40c0dc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117908" name="019e6e7b-e33c-7ee6-b851-12e40c0dcce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75206" name="019e6e7f-2077-78d3-89fa-6d6059f149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93014" name="019e6e7f-2077-78d3-89fa-6d6059f149e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757728" name="019e6e7f-9d8f-7322-ab88-02c8a2348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813010" name="019e6e7f-9d8f-7322-ab88-02c8a2348e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458031" name="019e6e82-097e-7aa9-a1d4-7b4d25565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135824" name="019e6e82-097e-7aa9-a1d4-7b4d25565a3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710901" name="019e6e82-2480-7ea3-95b3-3b369acaeb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539827" name="019e6e82-2480-7ea3-95b3-3b369acaeb9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162839" name="019e6e85-b1c8-7810-a4b7-3599b32ab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097819" name="019e6e85-b1c8-7810-a4b7-3599b32abe1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597435" name="019e6e85-c9aa-7e3d-b489-f5aff0018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961382" name="019e6e85-c9aa-7e3d-b489-f5aff0018d4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571645" name="019e6e87-98eb-7c1a-92f5-1ec189b6a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878280" name="019e6e87-98eb-7c1a-92f5-1ec189b6ac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056268" name="019e6e87-c656-7d5d-8067-8c5c41c14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362277" name="019e6e87-c656-7d5d-8067-8c5c41c1476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985533" name="019e6e8c-d326-7218-ae14-fa26fc18d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674152" name="019e6e8c-d326-7218-ae14-fa26fc18d02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476058" name="019e6e8c-fff8-72d8-82c5-81925c87c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847430" name="019e6e8c-fff8-72d8-82c5-81925c87c59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934827" name="019e6e91-d15e-7883-baec-1fc7010a3d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095974" name="019e6e91-d15e-7883-baec-1fc7010a3d6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586176" name="019e6e92-9ff9-75c1-8315-5f56e44b14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706016" name="019e6e92-9ff9-75c1-8315-5f56e44b142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884028" name="019e6e96-d8ec-7df0-bc72-9d6fb1465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915458" name="019e6e96-d8ec-7df0-bc72-9d6fb146586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083507" name="019e6e9a-c485-7b25-9cde-5766e7d21e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393880" name="019e6e9a-c485-7b25-9cde-5766e7d21e5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464965" name="019e6e97-82da-7f50-8da5-597765d59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192038" name="019e6e97-82da-7f50-8da5-597765d595f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326871" name="019e6e9d-5073-7aac-917e-2d3cf0ec2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22983" name="019e6e9d-5073-7aac-917e-2d3cf0ec28f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529883" name="019e6e9f-c561-71ad-b837-325449bb5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379238" name="019e6e9f-c561-71ad-b837-325449bb5a2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540334" name="019e6e9f-d881-7504-a250-f6ccc4834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520905" name="019e6e9f-d881-7504-a250-f6ccc4834db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779673" name="019e6ea3-1b92-77cb-8857-3cbd9376f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058393" name="019e6ea3-1b92-77cb-8857-3cbd9376f39b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596651" name="019e6ea3-6c90-77ca-94ab-239dfa054c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808293" name="019e6ea3-6c90-77ca-94ab-239dfa054cc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Postgasse 18, 8427 Rorbas</w:t>
          </w:r>
        </w:p>
        <w:p>
          <w:pPr>
            <w:spacing w:before="0" w:after="0"/>
          </w:pPr>
          <w:r>
            <w:t>DN 870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