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Korken Isolation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Tannenweg 2, 5600 Lenzburg</w:t>
          </w:r>
        </w:p>
        <w:p>
          <w:pPr>
            <w:spacing w:before="0" w:after="0"/>
          </w:pPr>
          <w:r>
            <w:t>DN 961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