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Tannenweg 2, 5600 Lenzburg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2272723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93442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